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2">
      <w:pPr>
        <w:pageBreakBefore w:val="0"/>
        <w:jc w:val="center"/>
        <w:rPr>
          <w:rFonts w:ascii="Cambria" w:hAnsi="Cambria" w:eastAsia="Cambria" w:cs="Cambria"/>
          <w:color w:val="1155CC"/>
          <w:sz w:val="36"/>
          <w:szCs w:val="36"/>
        </w:rPr>
      </w:pPr>
      <w:bookmarkStart w:id="1" w:name="_GoBack"/>
      <w:bookmarkEnd w:id="1"/>
      <w:bookmarkStart w:id="0" w:name="_2m54vz5katw" w:colFirst="0" w:colLast="0"/>
      <w:bookmarkEnd w:id="0"/>
      <w:r>
        <w:rPr>
          <w:rFonts w:ascii="Cambria" w:hAnsi="Cambria" w:eastAsia="Cambria" w:cs="Cambria"/>
          <w:color w:val="1155CC"/>
          <w:sz w:val="36"/>
          <w:szCs w:val="36"/>
          <w:rtl w:val="0"/>
        </w:rPr>
        <w:t>Free Template – Employee Wellness Survey</w:t>
      </w:r>
    </w:p>
    <w:p w14:paraId="00000003">
      <w:pPr>
        <w:pageBreakBefore w:val="0"/>
        <w:jc w:val="center"/>
        <w:rPr>
          <w:rFonts w:ascii="Cambria" w:hAnsi="Cambria" w:eastAsia="Cambria" w:cs="Cambria"/>
          <w:color w:val="1155CC"/>
          <w:sz w:val="36"/>
          <w:szCs w:val="36"/>
        </w:rPr>
      </w:pPr>
    </w:p>
    <w:p w14:paraId="00000004">
      <w:pPr>
        <w:pageBreakBefore w:val="0"/>
        <w:jc w:val="center"/>
        <w:rPr>
          <w:rFonts w:ascii="Cambria" w:hAnsi="Cambria" w:eastAsia="Cambria" w:cs="Cambria"/>
          <w:sz w:val="24"/>
          <w:szCs w:val="24"/>
        </w:rPr>
      </w:pPr>
      <w:r>
        <w:rPr>
          <w:rFonts w:ascii="Cambria" w:hAnsi="Cambria" w:eastAsia="Cambria" w:cs="Cambria"/>
          <w:color w:val="FFFFFF"/>
          <w:sz w:val="24"/>
          <w:szCs w:val="24"/>
          <w:shd w:val="clear" w:fill="1155CC"/>
          <w:rtl w:val="0"/>
        </w:rPr>
        <w:t xml:space="preserve"> Use this survey to understand your employees’ needs and motivation better.  </w:t>
      </w:r>
    </w:p>
    <w:p w14:paraId="00000005">
      <w:pPr>
        <w:pageBreakBefore w:val="0"/>
        <w:rPr>
          <w:rFonts w:ascii="Cambria" w:hAnsi="Cambria" w:eastAsia="Cambria" w:cs="Cambria"/>
          <w:sz w:val="24"/>
          <w:szCs w:val="24"/>
        </w:rPr>
      </w:pPr>
    </w:p>
    <w:p w14:paraId="00000006">
      <w:pPr>
        <w:pageBreakBefore w:val="0"/>
        <w:rPr>
          <w:rFonts w:ascii="Cambria" w:hAnsi="Cambria" w:eastAsia="Cambria" w:cs="Cambria"/>
          <w:sz w:val="24"/>
          <w:szCs w:val="24"/>
        </w:rPr>
      </w:pPr>
      <w:r>
        <w:rPr>
          <w:rFonts w:ascii="Cambria" w:hAnsi="Cambria" w:eastAsia="Cambria" w:cs="Cambria"/>
          <w:sz w:val="24"/>
          <w:szCs w:val="24"/>
          <w:rtl w:val="0"/>
        </w:rPr>
        <w:t xml:space="preserve">This survey seeks to learn about the health and exercise habits of staff in order to provide better support for the achievement of their personal health and wellness goals. Copy this template to your Google Drive and customize it for your organization. Thank you in advance for your candid feedback. </w:t>
      </w:r>
    </w:p>
    <w:p w14:paraId="00000007">
      <w:pPr>
        <w:pageBreakBefore w:val="0"/>
        <w:rPr>
          <w:rFonts w:ascii="Cambria" w:hAnsi="Cambria" w:eastAsia="Cambria" w:cs="Cambria"/>
          <w:sz w:val="24"/>
          <w:szCs w:val="24"/>
        </w:rPr>
      </w:pPr>
    </w:p>
    <w:p w14:paraId="00000008">
      <w:pPr>
        <w:pageBreakBefore w:val="0"/>
        <w:rPr>
          <w:rFonts w:ascii="Cambria" w:hAnsi="Cambria" w:eastAsia="Cambria" w:cs="Cambria"/>
          <w:sz w:val="24"/>
          <w:szCs w:val="24"/>
        </w:rPr>
      </w:pPr>
      <w:r>
        <w:rPr>
          <w:rFonts w:ascii="Cambria" w:hAnsi="Cambria" w:eastAsia="Cambria" w:cs="Cambria"/>
          <w:sz w:val="24"/>
          <w:szCs w:val="24"/>
          <w:rtl w:val="0"/>
        </w:rPr>
        <w:t>Q: How important is workplace wellness to you?</w:t>
      </w:r>
    </w:p>
    <w:p w14:paraId="00000009">
      <w:pPr>
        <w:pageBreakBefore w:val="0"/>
        <w:rPr>
          <w:rFonts w:ascii="Cambria" w:hAnsi="Cambria" w:eastAsia="Cambria" w:cs="Cambria"/>
          <w:sz w:val="24"/>
          <w:szCs w:val="24"/>
        </w:rPr>
      </w:pPr>
    </w:p>
    <w:p w14:paraId="0000000A">
      <w:pPr>
        <w:pageBreakBefore w:val="0"/>
        <w:numPr>
          <w:ilvl w:val="0"/>
          <w:numId w:val="1"/>
        </w:numPr>
        <w:shd w:val="clear" w:fill="FFFFFF"/>
        <w:spacing w:after="0" w:afterAutospacing="0"/>
        <w:ind w:left="720" w:hanging="360"/>
        <w:rPr>
          <w:rFonts w:ascii="Cambria" w:hAnsi="Cambria" w:eastAsia="Cambria" w:cs="Cambria"/>
          <w:color w:val="000000"/>
          <w:sz w:val="24"/>
          <w:szCs w:val="24"/>
        </w:rPr>
      </w:pPr>
      <w:r>
        <w:rPr>
          <w:rFonts w:ascii="Cambria" w:hAnsi="Cambria" w:eastAsia="Cambria" w:cs="Cambria"/>
          <w:sz w:val="24"/>
          <w:szCs w:val="24"/>
          <w:rtl w:val="0"/>
        </w:rPr>
        <w:t>Not at all</w:t>
      </w:r>
    </w:p>
    <w:p w14:paraId="0000000B">
      <w:pPr>
        <w:pageBreakBefore w:val="0"/>
        <w:numPr>
          <w:ilvl w:val="0"/>
          <w:numId w:val="1"/>
        </w:numPr>
        <w:shd w:val="clear" w:fill="FFFFFF"/>
        <w:spacing w:before="0" w:beforeAutospacing="0" w:after="0" w:afterAutospacing="0"/>
        <w:ind w:left="720" w:hanging="360"/>
        <w:rPr>
          <w:rFonts w:ascii="Cambria" w:hAnsi="Cambria" w:eastAsia="Cambria" w:cs="Cambria"/>
          <w:color w:val="000000"/>
          <w:sz w:val="24"/>
          <w:szCs w:val="24"/>
        </w:rPr>
      </w:pPr>
      <w:r>
        <w:rPr>
          <w:rFonts w:ascii="Cambria" w:hAnsi="Cambria" w:eastAsia="Cambria" w:cs="Cambria"/>
          <w:sz w:val="24"/>
          <w:szCs w:val="24"/>
          <w:rtl w:val="0"/>
        </w:rPr>
        <w:t>Slightly</w:t>
      </w:r>
    </w:p>
    <w:p w14:paraId="0000000C">
      <w:pPr>
        <w:pageBreakBefore w:val="0"/>
        <w:numPr>
          <w:ilvl w:val="0"/>
          <w:numId w:val="1"/>
        </w:numPr>
        <w:shd w:val="clear" w:fill="FFFFFF"/>
        <w:spacing w:before="0" w:beforeAutospacing="0" w:after="0" w:afterAutospacing="0"/>
        <w:ind w:left="720" w:hanging="360"/>
        <w:rPr>
          <w:rFonts w:ascii="Cambria" w:hAnsi="Cambria" w:eastAsia="Cambria" w:cs="Cambria"/>
          <w:color w:val="000000"/>
          <w:sz w:val="24"/>
          <w:szCs w:val="24"/>
        </w:rPr>
      </w:pPr>
      <w:r>
        <w:rPr>
          <w:rFonts w:ascii="Cambria" w:hAnsi="Cambria" w:eastAsia="Cambria" w:cs="Cambria"/>
          <w:sz w:val="24"/>
          <w:szCs w:val="24"/>
          <w:rtl w:val="0"/>
        </w:rPr>
        <w:t>Moderately</w:t>
      </w:r>
    </w:p>
    <w:p w14:paraId="0000000D">
      <w:pPr>
        <w:pageBreakBefore w:val="0"/>
        <w:numPr>
          <w:ilvl w:val="0"/>
          <w:numId w:val="1"/>
        </w:numPr>
        <w:shd w:val="clear" w:fill="FFFFFF"/>
        <w:spacing w:before="0" w:beforeAutospacing="0" w:after="0" w:afterAutospacing="0"/>
        <w:ind w:left="720" w:hanging="360"/>
        <w:rPr>
          <w:rFonts w:ascii="Cambria" w:hAnsi="Cambria" w:eastAsia="Cambria" w:cs="Cambria"/>
          <w:color w:val="000000"/>
          <w:sz w:val="24"/>
          <w:szCs w:val="24"/>
        </w:rPr>
      </w:pPr>
      <w:r>
        <w:rPr>
          <w:rFonts w:ascii="Cambria" w:hAnsi="Cambria" w:eastAsia="Cambria" w:cs="Cambria"/>
          <w:sz w:val="24"/>
          <w:szCs w:val="24"/>
          <w:rtl w:val="0"/>
        </w:rPr>
        <w:t>Very much</w:t>
      </w:r>
    </w:p>
    <w:p w14:paraId="0000000E">
      <w:pPr>
        <w:pageBreakBefore w:val="0"/>
        <w:numPr>
          <w:ilvl w:val="0"/>
          <w:numId w:val="1"/>
        </w:numPr>
        <w:shd w:val="clear" w:fill="FFFFFF"/>
        <w:spacing w:before="0" w:beforeAutospacing="0"/>
        <w:ind w:left="720" w:hanging="360"/>
        <w:rPr>
          <w:rFonts w:ascii="Cambria" w:hAnsi="Cambria" w:eastAsia="Cambria" w:cs="Cambria"/>
          <w:color w:val="000000"/>
          <w:sz w:val="24"/>
          <w:szCs w:val="24"/>
        </w:rPr>
      </w:pPr>
      <w:r>
        <w:rPr>
          <w:rFonts w:ascii="Cambria" w:hAnsi="Cambria" w:eastAsia="Cambria" w:cs="Cambria"/>
          <w:sz w:val="24"/>
          <w:szCs w:val="24"/>
          <w:rtl w:val="0"/>
        </w:rPr>
        <w:t>Extremely</w:t>
      </w:r>
    </w:p>
    <w:p w14:paraId="0000000F">
      <w:pPr>
        <w:pageBreakBefore w:val="0"/>
        <w:shd w:val="clear" w:fill="FFFFFF"/>
        <w:spacing w:line="335" w:lineRule="auto"/>
        <w:ind w:left="-220" w:right="-220" w:firstLine="0"/>
        <w:rPr>
          <w:rFonts w:ascii="Cambria" w:hAnsi="Cambria" w:eastAsia="Cambria" w:cs="Cambria"/>
          <w:sz w:val="24"/>
          <w:szCs w:val="24"/>
        </w:rPr>
      </w:pPr>
    </w:p>
    <w:p w14:paraId="00000010">
      <w:pPr>
        <w:pageBreakBefore w:val="0"/>
        <w:shd w:val="clear" w:fill="FFFFFF"/>
        <w:spacing w:line="335" w:lineRule="auto"/>
        <w:ind w:left="-220" w:right="-220" w:firstLine="0"/>
        <w:rPr>
          <w:rFonts w:ascii="Cambria" w:hAnsi="Cambria" w:eastAsia="Cambria" w:cs="Cambria"/>
          <w:sz w:val="24"/>
          <w:szCs w:val="24"/>
        </w:rPr>
      </w:pPr>
      <w:r>
        <w:rPr>
          <w:rFonts w:ascii="Cambria" w:hAnsi="Cambria" w:eastAsia="Cambria" w:cs="Cambria"/>
          <w:sz w:val="24"/>
          <w:szCs w:val="24"/>
          <w:rtl w:val="0"/>
        </w:rPr>
        <w:t>Q: How often do you exercise?</w:t>
      </w:r>
    </w:p>
    <w:p w14:paraId="00000011">
      <w:pPr>
        <w:pageBreakBefore w:val="0"/>
        <w:numPr>
          <w:ilvl w:val="0"/>
          <w:numId w:val="2"/>
        </w:numPr>
        <w:spacing w:before="160" w:after="0" w:afterAutospacing="0"/>
        <w:ind w:left="500" w:right="-220" w:hanging="360"/>
        <w:rPr>
          <w:rFonts w:ascii="Cambria" w:hAnsi="Cambria" w:eastAsia="Cambria" w:cs="Cambria"/>
          <w:color w:val="000000"/>
          <w:sz w:val="24"/>
          <w:szCs w:val="24"/>
        </w:rPr>
      </w:pPr>
      <w:r>
        <w:rPr>
          <w:rFonts w:ascii="Cambria" w:hAnsi="Cambria" w:eastAsia="Cambria" w:cs="Cambria"/>
          <w:sz w:val="24"/>
          <w:szCs w:val="24"/>
          <w:rtl w:val="0"/>
        </w:rPr>
        <w:t>Never</w:t>
      </w:r>
    </w:p>
    <w:p w14:paraId="00000012">
      <w:pPr>
        <w:pageBreakBefore w:val="0"/>
        <w:numPr>
          <w:ilvl w:val="0"/>
          <w:numId w:val="2"/>
        </w:numPr>
        <w:spacing w:before="0" w:beforeAutospacing="0" w:after="0" w:afterAutospacing="0"/>
        <w:ind w:left="500" w:right="-220" w:hanging="360"/>
        <w:rPr>
          <w:rFonts w:ascii="Cambria" w:hAnsi="Cambria" w:eastAsia="Cambria" w:cs="Cambria"/>
          <w:color w:val="000000"/>
          <w:sz w:val="24"/>
          <w:szCs w:val="24"/>
        </w:rPr>
      </w:pPr>
      <w:r>
        <w:rPr>
          <w:rFonts w:ascii="Cambria" w:hAnsi="Cambria" w:eastAsia="Cambria" w:cs="Cambria"/>
          <w:sz w:val="24"/>
          <w:szCs w:val="24"/>
          <w:rtl w:val="0"/>
        </w:rPr>
        <w:t>Weekly</w:t>
      </w:r>
    </w:p>
    <w:p w14:paraId="00000013">
      <w:pPr>
        <w:pageBreakBefore w:val="0"/>
        <w:numPr>
          <w:ilvl w:val="0"/>
          <w:numId w:val="2"/>
        </w:numPr>
        <w:spacing w:before="0" w:beforeAutospacing="0" w:after="0" w:afterAutospacing="0"/>
        <w:ind w:left="500" w:right="-220" w:hanging="360"/>
        <w:rPr>
          <w:rFonts w:ascii="Cambria" w:hAnsi="Cambria" w:eastAsia="Cambria" w:cs="Cambria"/>
          <w:color w:val="000000"/>
          <w:sz w:val="24"/>
          <w:szCs w:val="24"/>
        </w:rPr>
      </w:pPr>
      <w:r>
        <w:rPr>
          <w:rFonts w:ascii="Cambria" w:hAnsi="Cambria" w:eastAsia="Cambria" w:cs="Cambria"/>
          <w:sz w:val="24"/>
          <w:szCs w:val="24"/>
          <w:rtl w:val="0"/>
        </w:rPr>
        <w:t>1-3 times a week</w:t>
      </w:r>
    </w:p>
    <w:p w14:paraId="00000014">
      <w:pPr>
        <w:pageBreakBefore w:val="0"/>
        <w:numPr>
          <w:ilvl w:val="0"/>
          <w:numId w:val="2"/>
        </w:numPr>
        <w:spacing w:before="0" w:beforeAutospacing="0" w:after="0" w:afterAutospacing="0"/>
        <w:ind w:left="500" w:right="-220" w:hanging="360"/>
        <w:rPr>
          <w:rFonts w:ascii="Cambria" w:hAnsi="Cambria" w:eastAsia="Cambria" w:cs="Cambria"/>
          <w:color w:val="000000"/>
          <w:sz w:val="24"/>
          <w:szCs w:val="24"/>
        </w:rPr>
      </w:pPr>
      <w:r>
        <w:rPr>
          <w:rFonts w:ascii="Cambria" w:hAnsi="Cambria" w:eastAsia="Cambria" w:cs="Cambria"/>
          <w:sz w:val="24"/>
          <w:szCs w:val="24"/>
          <w:rtl w:val="0"/>
        </w:rPr>
        <w:t>4-6 times a week</w:t>
      </w:r>
    </w:p>
    <w:p w14:paraId="00000015">
      <w:pPr>
        <w:pageBreakBefore w:val="0"/>
        <w:numPr>
          <w:ilvl w:val="0"/>
          <w:numId w:val="2"/>
        </w:numPr>
        <w:spacing w:before="0" w:beforeAutospacing="0"/>
        <w:ind w:left="500" w:right="-220" w:hanging="360"/>
        <w:rPr>
          <w:rFonts w:ascii="Cambria" w:hAnsi="Cambria" w:eastAsia="Cambria" w:cs="Cambria"/>
          <w:color w:val="000000"/>
          <w:sz w:val="24"/>
          <w:szCs w:val="24"/>
        </w:rPr>
      </w:pPr>
      <w:r>
        <w:rPr>
          <w:rFonts w:ascii="Cambria" w:hAnsi="Cambria" w:eastAsia="Cambria" w:cs="Cambria"/>
          <w:sz w:val="24"/>
          <w:szCs w:val="24"/>
          <w:rtl w:val="0"/>
        </w:rPr>
        <w:t>Daily</w:t>
      </w:r>
    </w:p>
    <w:p w14:paraId="00000016">
      <w:pPr>
        <w:pageBreakBefore w:val="0"/>
        <w:rPr>
          <w:rFonts w:ascii="Cambria" w:hAnsi="Cambria" w:eastAsia="Cambria" w:cs="Cambria"/>
          <w:sz w:val="24"/>
          <w:szCs w:val="24"/>
        </w:rPr>
      </w:pPr>
    </w:p>
    <w:p w14:paraId="00000017">
      <w:pPr>
        <w:pageBreakBefore w:val="0"/>
        <w:rPr>
          <w:rFonts w:ascii="Cambria" w:hAnsi="Cambria" w:eastAsia="Cambria" w:cs="Cambria"/>
          <w:sz w:val="24"/>
          <w:szCs w:val="24"/>
        </w:rPr>
      </w:pPr>
    </w:p>
    <w:p w14:paraId="00000018">
      <w:pPr>
        <w:pageBreakBefore w:val="0"/>
        <w:rPr>
          <w:rFonts w:ascii="Cambria" w:hAnsi="Cambria" w:eastAsia="Cambria" w:cs="Cambria"/>
          <w:sz w:val="24"/>
          <w:szCs w:val="24"/>
        </w:rPr>
      </w:pPr>
      <w:r>
        <w:rPr>
          <w:rFonts w:ascii="Cambria" w:hAnsi="Cambria" w:eastAsia="Cambria" w:cs="Cambria"/>
          <w:sz w:val="24"/>
          <w:szCs w:val="24"/>
          <w:rtl w:val="0"/>
        </w:rPr>
        <w:t>Q: Please indicate any of the following that limit your ability to exercise fully:</w:t>
      </w:r>
    </w:p>
    <w:p w14:paraId="00000019">
      <w:pPr>
        <w:pageBreakBefore w:val="0"/>
        <w:rPr>
          <w:rFonts w:ascii="Cambria" w:hAnsi="Cambria" w:eastAsia="Cambria" w:cs="Cambria"/>
          <w:sz w:val="24"/>
          <w:szCs w:val="24"/>
        </w:rPr>
      </w:pPr>
    </w:p>
    <w:p w14:paraId="0000001A">
      <w:pPr>
        <w:pageBreakBefore w:val="0"/>
        <w:numPr>
          <w:ilvl w:val="0"/>
          <w:numId w:val="3"/>
        </w:numPr>
        <w:ind w:left="720" w:hanging="360"/>
        <w:rPr>
          <w:rFonts w:ascii="Cambria" w:hAnsi="Cambria" w:eastAsia="Cambria" w:cs="Cambria"/>
          <w:sz w:val="24"/>
          <w:szCs w:val="24"/>
          <w:u w:val="none"/>
        </w:rPr>
      </w:pPr>
      <w:r>
        <w:rPr>
          <w:rFonts w:ascii="Cambria" w:hAnsi="Cambria" w:eastAsia="Cambria" w:cs="Cambria"/>
          <w:sz w:val="24"/>
          <w:szCs w:val="24"/>
          <w:rtl w:val="0"/>
        </w:rPr>
        <w:t>Financial Limitations</w:t>
      </w:r>
    </w:p>
    <w:p w14:paraId="0000001B">
      <w:pPr>
        <w:pageBreakBefore w:val="0"/>
        <w:numPr>
          <w:ilvl w:val="0"/>
          <w:numId w:val="3"/>
        </w:numPr>
        <w:ind w:left="720" w:hanging="360"/>
        <w:rPr>
          <w:rFonts w:ascii="Cambria" w:hAnsi="Cambria" w:eastAsia="Cambria" w:cs="Cambria"/>
          <w:sz w:val="24"/>
          <w:szCs w:val="24"/>
          <w:u w:val="none"/>
        </w:rPr>
      </w:pPr>
      <w:r>
        <w:rPr>
          <w:rFonts w:ascii="Cambria" w:hAnsi="Cambria" w:eastAsia="Cambria" w:cs="Cambria"/>
          <w:sz w:val="24"/>
          <w:szCs w:val="24"/>
          <w:rtl w:val="0"/>
        </w:rPr>
        <w:t>Work Schedules</w:t>
      </w:r>
      <w:r>
        <w:rPr>
          <w:rFonts w:ascii="Cambria" w:hAnsi="Cambria" w:eastAsia="Cambria" w:cs="Cambria"/>
          <w:sz w:val="24"/>
          <w:szCs w:val="24"/>
          <w:rtl w:val="0"/>
        </w:rPr>
      </w:r>
    </w:p>
    <w:p w14:paraId="0000001C">
      <w:pPr>
        <w:pageBreakBefore w:val="0"/>
        <w:numPr>
          <w:ilvl w:val="0"/>
          <w:numId w:val="3"/>
        </w:numPr>
        <w:ind w:left="720" w:hanging="360"/>
        <w:rPr>
          <w:rFonts w:ascii="Cambria" w:hAnsi="Cambria" w:eastAsia="Cambria" w:cs="Cambria"/>
          <w:sz w:val="24"/>
          <w:szCs w:val="24"/>
          <w:u w:val="none"/>
        </w:rPr>
      </w:pPr>
      <w:r>
        <w:rPr>
          <w:rFonts w:ascii="Cambria" w:hAnsi="Cambria" w:eastAsia="Cambria" w:cs="Cambria"/>
          <w:sz w:val="24"/>
          <w:szCs w:val="24"/>
          <w:rtl w:val="0"/>
        </w:rPr>
        <w:t>Family Schedules</w:t>
      </w:r>
    </w:p>
    <w:p w14:paraId="0000001D">
      <w:pPr>
        <w:pageBreakBefore w:val="0"/>
        <w:numPr>
          <w:ilvl w:val="0"/>
          <w:numId w:val="3"/>
        </w:numPr>
        <w:ind w:left="720" w:hanging="360"/>
        <w:rPr>
          <w:rFonts w:ascii="Cambria" w:hAnsi="Cambria" w:eastAsia="Cambria" w:cs="Cambria"/>
          <w:sz w:val="24"/>
          <w:szCs w:val="24"/>
          <w:u w:val="none"/>
        </w:rPr>
      </w:pPr>
      <w:r>
        <w:rPr>
          <w:rFonts w:ascii="Cambria" w:hAnsi="Cambria" w:eastAsia="Cambria" w:cs="Cambria"/>
          <w:sz w:val="24"/>
          <w:szCs w:val="24"/>
          <w:rtl w:val="0"/>
        </w:rPr>
        <w:t>Health Concerns</w:t>
      </w:r>
    </w:p>
    <w:p w14:paraId="0000001E">
      <w:pPr>
        <w:pageBreakBefore w:val="0"/>
        <w:numPr>
          <w:ilvl w:val="0"/>
          <w:numId w:val="3"/>
        </w:numPr>
        <w:ind w:left="720" w:hanging="360"/>
        <w:rPr>
          <w:rFonts w:ascii="Cambria" w:hAnsi="Cambria" w:eastAsia="Cambria" w:cs="Cambria"/>
          <w:sz w:val="24"/>
          <w:szCs w:val="24"/>
          <w:u w:val="none"/>
        </w:rPr>
      </w:pPr>
      <w:r>
        <w:rPr>
          <w:rFonts w:ascii="Cambria" w:hAnsi="Cambria" w:eastAsia="Cambria" w:cs="Cambria"/>
          <w:sz w:val="24"/>
          <w:szCs w:val="24"/>
          <w:rtl w:val="0"/>
        </w:rPr>
        <w:t>Stress</w:t>
      </w:r>
    </w:p>
    <w:p w14:paraId="0000001F">
      <w:pPr>
        <w:pageBreakBefore w:val="0"/>
        <w:numPr>
          <w:ilvl w:val="0"/>
          <w:numId w:val="3"/>
        </w:numPr>
        <w:ind w:left="720" w:hanging="360"/>
        <w:rPr>
          <w:rFonts w:ascii="Cambria" w:hAnsi="Cambria" w:eastAsia="Cambria" w:cs="Cambria"/>
          <w:sz w:val="24"/>
          <w:szCs w:val="24"/>
          <w:u w:val="none"/>
        </w:rPr>
      </w:pPr>
      <w:r>
        <w:rPr>
          <w:rFonts w:ascii="Cambria" w:hAnsi="Cambria" w:eastAsia="Cambria" w:cs="Cambria"/>
          <w:sz w:val="24"/>
          <w:szCs w:val="24"/>
          <w:rtl w:val="0"/>
        </w:rPr>
        <w:t xml:space="preserve">Other (please specify)  </w:t>
      </w:r>
    </w:p>
    <w:p w14:paraId="00000020">
      <w:pPr>
        <w:pageBreakBefore w:val="0"/>
        <w:rPr>
          <w:rFonts w:ascii="Cambria" w:hAnsi="Cambria" w:eastAsia="Cambria" w:cs="Cambria"/>
          <w:sz w:val="24"/>
          <w:szCs w:val="24"/>
        </w:rPr>
      </w:pPr>
    </w:p>
    <w:p w14:paraId="00000021">
      <w:pPr>
        <w:pageBreakBefore w:val="0"/>
        <w:shd w:val="clear" w:fill="FFFFFF"/>
        <w:spacing w:after="160" w:line="335" w:lineRule="auto"/>
        <w:ind w:left="-220" w:right="-220" w:firstLine="0"/>
        <w:rPr>
          <w:rFonts w:ascii="Cambria" w:hAnsi="Cambria" w:eastAsia="Cambria" w:cs="Cambria"/>
          <w:sz w:val="24"/>
          <w:szCs w:val="24"/>
        </w:rPr>
      </w:pPr>
      <w:r>
        <w:rPr>
          <w:rFonts w:ascii="Cambria" w:hAnsi="Cambria" w:eastAsia="Cambria" w:cs="Cambria"/>
          <w:sz w:val="24"/>
          <w:szCs w:val="24"/>
          <w:rtl w:val="0"/>
        </w:rPr>
        <w:t>Q: How often do you snack in the office?</w:t>
      </w:r>
    </w:p>
    <w:p w14:paraId="00000022">
      <w:pPr>
        <w:pageBreakBefore w:val="0"/>
        <w:numPr>
          <w:ilvl w:val="0"/>
          <w:numId w:val="4"/>
        </w:numPr>
        <w:spacing w:before="160" w:after="0" w:afterAutospacing="0"/>
        <w:ind w:left="500" w:right="-220" w:hanging="360"/>
        <w:rPr>
          <w:rFonts w:ascii="Cambria" w:hAnsi="Cambria" w:eastAsia="Cambria" w:cs="Cambria"/>
          <w:color w:val="000000"/>
          <w:sz w:val="24"/>
          <w:szCs w:val="24"/>
        </w:rPr>
      </w:pPr>
      <w:r>
        <w:rPr>
          <w:rFonts w:ascii="Cambria" w:hAnsi="Cambria" w:eastAsia="Cambria" w:cs="Cambria"/>
          <w:sz w:val="24"/>
          <w:szCs w:val="24"/>
          <w:rtl w:val="0"/>
        </w:rPr>
        <w:t>Never</w:t>
      </w:r>
    </w:p>
    <w:p w14:paraId="00000023">
      <w:pPr>
        <w:pageBreakBefore w:val="0"/>
        <w:numPr>
          <w:ilvl w:val="0"/>
          <w:numId w:val="4"/>
        </w:numPr>
        <w:spacing w:before="0" w:beforeAutospacing="0" w:after="0" w:afterAutospacing="0"/>
        <w:ind w:left="500" w:right="-220" w:hanging="360"/>
        <w:rPr>
          <w:rFonts w:ascii="Cambria" w:hAnsi="Cambria" w:eastAsia="Cambria" w:cs="Cambria"/>
          <w:color w:val="000000"/>
          <w:sz w:val="24"/>
          <w:szCs w:val="24"/>
        </w:rPr>
      </w:pPr>
      <w:r>
        <w:rPr>
          <w:rFonts w:ascii="Cambria" w:hAnsi="Cambria" w:eastAsia="Cambria" w:cs="Cambria"/>
          <w:sz w:val="24"/>
          <w:szCs w:val="24"/>
          <w:rtl w:val="0"/>
        </w:rPr>
        <w:t>1-3 times in a workday</w:t>
      </w:r>
    </w:p>
    <w:p w14:paraId="00000024">
      <w:pPr>
        <w:pageBreakBefore w:val="0"/>
        <w:numPr>
          <w:ilvl w:val="0"/>
          <w:numId w:val="4"/>
        </w:numPr>
        <w:spacing w:before="0" w:beforeAutospacing="0" w:after="0" w:afterAutospacing="0"/>
        <w:ind w:left="500" w:right="-220" w:hanging="360"/>
        <w:rPr>
          <w:rFonts w:ascii="Cambria" w:hAnsi="Cambria" w:eastAsia="Cambria" w:cs="Cambria"/>
          <w:color w:val="000000"/>
          <w:sz w:val="24"/>
          <w:szCs w:val="24"/>
        </w:rPr>
      </w:pPr>
      <w:r>
        <w:rPr>
          <w:rFonts w:ascii="Cambria" w:hAnsi="Cambria" w:eastAsia="Cambria" w:cs="Cambria"/>
          <w:sz w:val="24"/>
          <w:szCs w:val="24"/>
          <w:rtl w:val="0"/>
        </w:rPr>
        <w:t>4-6 times in a workday</w:t>
      </w:r>
    </w:p>
    <w:p w14:paraId="00000025">
      <w:pPr>
        <w:pageBreakBefore w:val="0"/>
        <w:numPr>
          <w:ilvl w:val="0"/>
          <w:numId w:val="4"/>
        </w:numPr>
        <w:spacing w:before="0" w:beforeAutospacing="0"/>
        <w:ind w:left="500" w:right="-220" w:hanging="360"/>
        <w:rPr>
          <w:rFonts w:ascii="Cambria" w:hAnsi="Cambria" w:eastAsia="Cambria" w:cs="Cambria"/>
          <w:color w:val="000000"/>
          <w:sz w:val="24"/>
          <w:szCs w:val="24"/>
        </w:rPr>
      </w:pPr>
      <w:r>
        <w:rPr>
          <w:rFonts w:ascii="Cambria" w:hAnsi="Cambria" w:eastAsia="Cambria" w:cs="Cambria"/>
          <w:sz w:val="24"/>
          <w:szCs w:val="24"/>
          <w:rtl w:val="0"/>
        </w:rPr>
        <w:t>Hourly</w:t>
      </w:r>
    </w:p>
    <w:p w14:paraId="00000026">
      <w:pPr>
        <w:pageBreakBefore w:val="0"/>
        <w:rPr>
          <w:rFonts w:ascii="Cambria" w:hAnsi="Cambria" w:eastAsia="Cambria" w:cs="Cambria"/>
          <w:sz w:val="24"/>
          <w:szCs w:val="24"/>
        </w:rPr>
      </w:pPr>
    </w:p>
    <w:p w14:paraId="00000027">
      <w:pPr>
        <w:pageBreakBefore w:val="0"/>
        <w:shd w:val="clear" w:fill="FFFFFF"/>
        <w:spacing w:after="160" w:line="335" w:lineRule="auto"/>
        <w:ind w:left="-220" w:right="-220" w:firstLine="0"/>
        <w:rPr>
          <w:rFonts w:ascii="Cambria" w:hAnsi="Cambria" w:eastAsia="Cambria" w:cs="Cambria"/>
          <w:sz w:val="24"/>
          <w:szCs w:val="24"/>
        </w:rPr>
      </w:pPr>
      <w:r>
        <w:rPr>
          <w:rFonts w:ascii="Cambria" w:hAnsi="Cambria" w:eastAsia="Cambria" w:cs="Cambria"/>
          <w:sz w:val="24"/>
          <w:szCs w:val="24"/>
          <w:rtl w:val="0"/>
        </w:rPr>
        <w:t>Q: Would you like to be updated on wellness news and events?</w:t>
      </w:r>
    </w:p>
    <w:p w14:paraId="00000028">
      <w:pPr>
        <w:pageBreakBefore w:val="0"/>
        <w:numPr>
          <w:ilvl w:val="0"/>
          <w:numId w:val="5"/>
        </w:numPr>
        <w:spacing w:before="160" w:after="0" w:afterAutospacing="0"/>
        <w:ind w:left="500" w:right="-220" w:hanging="360"/>
        <w:rPr>
          <w:rFonts w:ascii="Cambria" w:hAnsi="Cambria" w:eastAsia="Cambria" w:cs="Cambria"/>
          <w:color w:val="000000"/>
          <w:sz w:val="24"/>
          <w:szCs w:val="24"/>
        </w:rPr>
      </w:pPr>
      <w:r>
        <w:rPr>
          <w:rFonts w:ascii="Cambria" w:hAnsi="Cambria" w:eastAsia="Cambria" w:cs="Cambria"/>
          <w:sz w:val="24"/>
          <w:szCs w:val="24"/>
          <w:rtl w:val="0"/>
        </w:rPr>
        <w:t>Yes</w:t>
      </w:r>
    </w:p>
    <w:p w14:paraId="00000029">
      <w:pPr>
        <w:pageBreakBefore w:val="0"/>
        <w:numPr>
          <w:ilvl w:val="0"/>
          <w:numId w:val="5"/>
        </w:numPr>
        <w:spacing w:before="0" w:beforeAutospacing="0"/>
        <w:ind w:left="500" w:right="-220" w:hanging="360"/>
        <w:rPr>
          <w:rFonts w:ascii="Cambria" w:hAnsi="Cambria" w:eastAsia="Cambria" w:cs="Cambria"/>
          <w:color w:val="000000"/>
          <w:sz w:val="24"/>
          <w:szCs w:val="24"/>
        </w:rPr>
      </w:pPr>
      <w:r>
        <w:rPr>
          <w:rFonts w:ascii="Cambria" w:hAnsi="Cambria" w:eastAsia="Cambria" w:cs="Cambria"/>
          <w:sz w:val="24"/>
          <w:szCs w:val="24"/>
          <w:rtl w:val="0"/>
        </w:rPr>
        <w:t>No</w:t>
      </w:r>
    </w:p>
    <w:p w14:paraId="0000002A">
      <w:pPr>
        <w:pageBreakBefore w:val="0"/>
        <w:rPr>
          <w:rFonts w:ascii="Cambria" w:hAnsi="Cambria" w:eastAsia="Cambria" w:cs="Cambria"/>
          <w:sz w:val="24"/>
          <w:szCs w:val="24"/>
        </w:rPr>
      </w:pPr>
    </w:p>
    <w:p w14:paraId="0000002B">
      <w:pPr>
        <w:pageBreakBefore w:val="0"/>
        <w:rPr>
          <w:rFonts w:ascii="Cambria" w:hAnsi="Cambria" w:eastAsia="Cambria" w:cs="Cambria"/>
          <w:sz w:val="24"/>
          <w:szCs w:val="24"/>
        </w:rPr>
      </w:pPr>
      <w:r>
        <w:rPr>
          <w:rFonts w:ascii="Cambria" w:hAnsi="Cambria" w:eastAsia="Cambria" w:cs="Cambria"/>
          <w:sz w:val="24"/>
          <w:szCs w:val="24"/>
          <w:rtl w:val="0"/>
        </w:rPr>
        <w:t>Q: Which of these health topics are of interest to you?</w:t>
      </w:r>
    </w:p>
    <w:p w14:paraId="0000002C">
      <w:pPr>
        <w:pageBreakBefore w:val="0"/>
        <w:rPr>
          <w:rFonts w:ascii="Cambria" w:hAnsi="Cambria" w:eastAsia="Cambria" w:cs="Cambria"/>
          <w:sz w:val="24"/>
          <w:szCs w:val="24"/>
        </w:rPr>
      </w:pPr>
    </w:p>
    <w:p w14:paraId="0000002D">
      <w:pPr>
        <w:pageBreakBefore w:val="0"/>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Healthy Eating</w:t>
      </w:r>
    </w:p>
    <w:p w14:paraId="0000002E">
      <w:pPr>
        <w:pageBreakBefore w:val="0"/>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Physical Activity / Fitness</w:t>
      </w:r>
    </w:p>
    <w:p w14:paraId="0000002F">
      <w:pPr>
        <w:pageBreakBefore w:val="0"/>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Weight Management</w:t>
      </w:r>
    </w:p>
    <w:p w14:paraId="00000030">
      <w:pPr>
        <w:pageBreakBefore w:val="0"/>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Stress Management</w:t>
      </w:r>
    </w:p>
    <w:p w14:paraId="00000031">
      <w:pPr>
        <w:pageBreakBefore w:val="0"/>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Smoking Cessation</w:t>
      </w:r>
    </w:p>
    <w:p w14:paraId="00000032">
      <w:pPr>
        <w:pageBreakBefore w:val="0"/>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Prenatal Care</w:t>
      </w:r>
    </w:p>
    <w:p w14:paraId="00000033">
      <w:pPr>
        <w:pageBreakBefore w:val="0"/>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Preventative Screenings</w:t>
      </w:r>
    </w:p>
    <w:p w14:paraId="00000034">
      <w:pPr>
        <w:pageBreakBefore w:val="0"/>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Complementary &amp; Alternative Therapies</w:t>
      </w:r>
    </w:p>
    <w:p w14:paraId="00000035">
      <w:pPr>
        <w:pageBreakBefore w:val="0"/>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Disease Management (diabetes, asthma, etc.)</w:t>
      </w:r>
    </w:p>
    <w:p w14:paraId="00000036">
      <w:pPr>
        <w:pageBreakBefore w:val="0"/>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None</w:t>
      </w:r>
    </w:p>
    <w:p w14:paraId="00000037">
      <w:pPr>
        <w:pageBreakBefore w:val="0"/>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 xml:space="preserve">Other (please specify)  </w:t>
      </w:r>
    </w:p>
    <w:p w14:paraId="00000038">
      <w:pPr>
        <w:pageBreakBefore w:val="0"/>
        <w:rPr>
          <w:rFonts w:ascii="Cambria" w:hAnsi="Cambria" w:eastAsia="Cambria" w:cs="Cambria"/>
          <w:sz w:val="24"/>
          <w:szCs w:val="24"/>
        </w:rPr>
      </w:pPr>
    </w:p>
    <w:p w14:paraId="00000039">
      <w:pPr>
        <w:pageBreakBefore w:val="0"/>
        <w:rPr>
          <w:rFonts w:ascii="Cambria" w:hAnsi="Cambria" w:eastAsia="Cambria" w:cs="Cambria"/>
          <w:sz w:val="24"/>
          <w:szCs w:val="24"/>
        </w:rPr>
      </w:pPr>
      <w:r>
        <w:rPr>
          <w:rFonts w:ascii="Cambria" w:hAnsi="Cambria" w:eastAsia="Cambria" w:cs="Cambria"/>
          <w:sz w:val="24"/>
          <w:szCs w:val="24"/>
          <w:rtl w:val="0"/>
        </w:rPr>
        <w:t>Q: Indicate your preferred method of receiving the above information.</w:t>
      </w:r>
    </w:p>
    <w:p w14:paraId="0000003A">
      <w:pPr>
        <w:pageBreakBefore w:val="0"/>
        <w:rPr>
          <w:rFonts w:ascii="Cambria" w:hAnsi="Cambria" w:eastAsia="Cambria" w:cs="Cambria"/>
          <w:sz w:val="24"/>
          <w:szCs w:val="24"/>
        </w:rPr>
      </w:pPr>
    </w:p>
    <w:p w14:paraId="0000003B">
      <w:pPr>
        <w:pageBreakBefore w:val="0"/>
        <w:numPr>
          <w:ilvl w:val="0"/>
          <w:numId w:val="7"/>
        </w:numPr>
        <w:ind w:left="720" w:hanging="360"/>
        <w:rPr>
          <w:rFonts w:ascii="Cambria" w:hAnsi="Cambria" w:eastAsia="Cambria" w:cs="Cambria"/>
          <w:sz w:val="24"/>
          <w:szCs w:val="24"/>
          <w:u w:val="none"/>
        </w:rPr>
      </w:pPr>
      <w:r>
        <w:rPr>
          <w:rFonts w:ascii="Cambria" w:hAnsi="Cambria" w:eastAsia="Cambria" w:cs="Cambria"/>
          <w:sz w:val="24"/>
          <w:szCs w:val="24"/>
          <w:rtl w:val="0"/>
        </w:rPr>
        <w:t>Lunch &amp; Learn Class</w:t>
      </w:r>
    </w:p>
    <w:p w14:paraId="0000003C">
      <w:pPr>
        <w:pageBreakBefore w:val="0"/>
        <w:numPr>
          <w:ilvl w:val="0"/>
          <w:numId w:val="7"/>
        </w:numPr>
        <w:ind w:left="720" w:hanging="360"/>
        <w:rPr>
          <w:rFonts w:ascii="Cambria" w:hAnsi="Cambria" w:eastAsia="Cambria" w:cs="Cambria"/>
          <w:sz w:val="24"/>
          <w:szCs w:val="24"/>
          <w:u w:val="none"/>
        </w:rPr>
      </w:pPr>
      <w:r>
        <w:rPr>
          <w:rFonts w:ascii="Cambria" w:hAnsi="Cambria" w:eastAsia="Cambria" w:cs="Cambria"/>
          <w:sz w:val="24"/>
          <w:szCs w:val="24"/>
          <w:rtl w:val="0"/>
        </w:rPr>
        <w:t>Brochures</w:t>
      </w:r>
    </w:p>
    <w:p w14:paraId="0000003D">
      <w:pPr>
        <w:pageBreakBefore w:val="0"/>
        <w:numPr>
          <w:ilvl w:val="0"/>
          <w:numId w:val="7"/>
        </w:numPr>
        <w:ind w:left="720" w:hanging="360"/>
        <w:rPr>
          <w:rFonts w:ascii="Cambria" w:hAnsi="Cambria" w:eastAsia="Cambria" w:cs="Cambria"/>
          <w:sz w:val="24"/>
          <w:szCs w:val="24"/>
          <w:u w:val="none"/>
        </w:rPr>
      </w:pPr>
      <w:r>
        <w:rPr>
          <w:rFonts w:ascii="Cambria" w:hAnsi="Cambria" w:eastAsia="Cambria" w:cs="Cambria"/>
          <w:sz w:val="24"/>
          <w:szCs w:val="24"/>
          <w:rtl w:val="0"/>
        </w:rPr>
        <w:t>Emails</w:t>
      </w:r>
    </w:p>
    <w:p w14:paraId="0000003E">
      <w:pPr>
        <w:pageBreakBefore w:val="0"/>
        <w:numPr>
          <w:ilvl w:val="0"/>
          <w:numId w:val="7"/>
        </w:numPr>
        <w:ind w:left="720" w:hanging="360"/>
        <w:rPr>
          <w:rFonts w:ascii="Cambria" w:hAnsi="Cambria" w:eastAsia="Cambria" w:cs="Cambria"/>
          <w:sz w:val="24"/>
          <w:szCs w:val="24"/>
          <w:u w:val="none"/>
        </w:rPr>
      </w:pPr>
      <w:r>
        <w:rPr>
          <w:rFonts w:ascii="Cambria" w:hAnsi="Cambria" w:eastAsia="Cambria" w:cs="Cambria"/>
          <w:sz w:val="24"/>
          <w:szCs w:val="24"/>
          <w:rtl w:val="0"/>
        </w:rPr>
        <w:t>Bulletin Boards</w:t>
      </w:r>
    </w:p>
    <w:p w14:paraId="0000003F">
      <w:pPr>
        <w:pageBreakBefore w:val="0"/>
        <w:numPr>
          <w:ilvl w:val="0"/>
          <w:numId w:val="7"/>
        </w:numPr>
        <w:ind w:left="720" w:hanging="360"/>
        <w:rPr>
          <w:rFonts w:ascii="Cambria" w:hAnsi="Cambria" w:eastAsia="Cambria" w:cs="Cambria"/>
          <w:sz w:val="24"/>
          <w:szCs w:val="24"/>
          <w:u w:val="none"/>
        </w:rPr>
      </w:pPr>
      <w:r>
        <w:rPr>
          <w:rFonts w:ascii="Cambria" w:hAnsi="Cambria" w:eastAsia="Cambria" w:cs="Cambria"/>
          <w:sz w:val="24"/>
          <w:szCs w:val="24"/>
          <w:rtl w:val="0"/>
        </w:rPr>
        <w:t>Newsletter Articles</w:t>
      </w:r>
    </w:p>
    <w:p w14:paraId="00000040">
      <w:pPr>
        <w:pageBreakBefore w:val="0"/>
        <w:numPr>
          <w:ilvl w:val="0"/>
          <w:numId w:val="7"/>
        </w:numPr>
        <w:ind w:left="720" w:hanging="360"/>
        <w:rPr>
          <w:rFonts w:ascii="Cambria" w:hAnsi="Cambria" w:eastAsia="Cambria" w:cs="Cambria"/>
          <w:sz w:val="24"/>
          <w:szCs w:val="24"/>
          <w:u w:val="none"/>
        </w:rPr>
      </w:pPr>
      <w:r>
        <w:rPr>
          <w:rFonts w:ascii="Cambria" w:hAnsi="Cambria" w:eastAsia="Cambria" w:cs="Cambria"/>
          <w:sz w:val="24"/>
          <w:szCs w:val="24"/>
          <w:rtl w:val="0"/>
        </w:rPr>
        <w:t>On-site Wellness Library</w:t>
      </w:r>
    </w:p>
    <w:p w14:paraId="00000041">
      <w:pPr>
        <w:pageBreakBefore w:val="0"/>
        <w:rPr>
          <w:rFonts w:ascii="Cambria" w:hAnsi="Cambria" w:eastAsia="Cambria" w:cs="Cambria"/>
          <w:sz w:val="24"/>
          <w:szCs w:val="24"/>
        </w:rPr>
      </w:pPr>
    </w:p>
    <w:p w14:paraId="00000042">
      <w:pPr>
        <w:pageBreakBefore w:val="0"/>
        <w:rPr>
          <w:rFonts w:ascii="Cambria" w:hAnsi="Cambria" w:eastAsia="Cambria" w:cs="Cambria"/>
          <w:sz w:val="24"/>
          <w:szCs w:val="24"/>
        </w:rPr>
      </w:pPr>
      <w:r>
        <w:rPr>
          <w:rFonts w:ascii="Cambria" w:hAnsi="Cambria" w:eastAsia="Cambria" w:cs="Cambria"/>
          <w:sz w:val="24"/>
          <w:szCs w:val="24"/>
          <w:rtl w:val="0"/>
        </w:rPr>
        <w:t>Q: Which of these exercise classes are of interest to you?</w:t>
      </w:r>
    </w:p>
    <w:p w14:paraId="00000043">
      <w:pPr>
        <w:pageBreakBefore w:val="0"/>
        <w:rPr>
          <w:rFonts w:ascii="Cambria" w:hAnsi="Cambria" w:eastAsia="Cambria" w:cs="Cambria"/>
          <w:sz w:val="24"/>
          <w:szCs w:val="24"/>
        </w:rPr>
      </w:pPr>
    </w:p>
    <w:p w14:paraId="00000044">
      <w:pPr>
        <w:pageBreakBefore w:val="0"/>
        <w:numPr>
          <w:ilvl w:val="0"/>
          <w:numId w:val="8"/>
        </w:numPr>
        <w:ind w:left="720" w:hanging="360"/>
        <w:rPr>
          <w:rFonts w:ascii="Cambria" w:hAnsi="Cambria" w:eastAsia="Cambria" w:cs="Cambria"/>
          <w:sz w:val="24"/>
          <w:szCs w:val="24"/>
          <w:u w:val="none"/>
        </w:rPr>
      </w:pPr>
      <w:r>
        <w:rPr>
          <w:rFonts w:ascii="Cambria" w:hAnsi="Cambria" w:eastAsia="Cambria" w:cs="Cambria"/>
          <w:sz w:val="24"/>
          <w:szCs w:val="24"/>
          <w:rtl w:val="0"/>
        </w:rPr>
        <w:t>Yoga</w:t>
      </w:r>
    </w:p>
    <w:p w14:paraId="00000045">
      <w:pPr>
        <w:pageBreakBefore w:val="0"/>
        <w:numPr>
          <w:ilvl w:val="0"/>
          <w:numId w:val="8"/>
        </w:numPr>
        <w:ind w:left="720" w:hanging="360"/>
        <w:rPr>
          <w:rFonts w:ascii="Cambria" w:hAnsi="Cambria" w:eastAsia="Cambria" w:cs="Cambria"/>
          <w:sz w:val="24"/>
          <w:szCs w:val="24"/>
          <w:u w:val="none"/>
        </w:rPr>
      </w:pPr>
      <w:r>
        <w:rPr>
          <w:rFonts w:ascii="Cambria" w:hAnsi="Cambria" w:eastAsia="Cambria" w:cs="Cambria"/>
          <w:sz w:val="24"/>
          <w:szCs w:val="24"/>
          <w:rtl w:val="0"/>
        </w:rPr>
        <w:t>Tai Chi</w:t>
      </w:r>
    </w:p>
    <w:p w14:paraId="00000046">
      <w:pPr>
        <w:pageBreakBefore w:val="0"/>
        <w:numPr>
          <w:ilvl w:val="0"/>
          <w:numId w:val="8"/>
        </w:numPr>
        <w:ind w:left="720" w:hanging="360"/>
        <w:rPr>
          <w:rFonts w:ascii="Cambria" w:hAnsi="Cambria" w:eastAsia="Cambria" w:cs="Cambria"/>
          <w:sz w:val="24"/>
          <w:szCs w:val="24"/>
          <w:u w:val="none"/>
        </w:rPr>
      </w:pPr>
      <w:r>
        <w:rPr>
          <w:rFonts w:ascii="Cambria" w:hAnsi="Cambria" w:eastAsia="Cambria" w:cs="Cambria"/>
          <w:sz w:val="24"/>
          <w:szCs w:val="24"/>
          <w:rtl w:val="0"/>
        </w:rPr>
        <w:t>Pilates</w:t>
      </w:r>
    </w:p>
    <w:p w14:paraId="00000047">
      <w:pPr>
        <w:pageBreakBefore w:val="0"/>
        <w:numPr>
          <w:ilvl w:val="0"/>
          <w:numId w:val="8"/>
        </w:numPr>
        <w:ind w:left="720" w:hanging="360"/>
        <w:rPr>
          <w:rFonts w:ascii="Cambria" w:hAnsi="Cambria" w:eastAsia="Cambria" w:cs="Cambria"/>
          <w:sz w:val="24"/>
          <w:szCs w:val="24"/>
          <w:u w:val="none"/>
        </w:rPr>
      </w:pPr>
      <w:r>
        <w:rPr>
          <w:rFonts w:ascii="Cambria" w:hAnsi="Cambria" w:eastAsia="Cambria" w:cs="Cambria"/>
          <w:sz w:val="24"/>
          <w:szCs w:val="24"/>
          <w:rtl w:val="0"/>
        </w:rPr>
        <w:t>Exercise Balls</w:t>
      </w:r>
    </w:p>
    <w:p w14:paraId="00000048">
      <w:pPr>
        <w:pageBreakBefore w:val="0"/>
        <w:numPr>
          <w:ilvl w:val="0"/>
          <w:numId w:val="8"/>
        </w:numPr>
        <w:ind w:left="720" w:hanging="360"/>
        <w:rPr>
          <w:rFonts w:ascii="Cambria" w:hAnsi="Cambria" w:eastAsia="Cambria" w:cs="Cambria"/>
          <w:sz w:val="24"/>
          <w:szCs w:val="24"/>
          <w:u w:val="none"/>
        </w:rPr>
      </w:pPr>
      <w:r>
        <w:rPr>
          <w:rFonts w:ascii="Cambria" w:hAnsi="Cambria" w:eastAsia="Cambria" w:cs="Cambria"/>
          <w:sz w:val="24"/>
          <w:szCs w:val="24"/>
          <w:rtl w:val="0"/>
        </w:rPr>
        <w:t>Resist-a-Bands</w:t>
      </w:r>
    </w:p>
    <w:p w14:paraId="00000049">
      <w:pPr>
        <w:pageBreakBefore w:val="0"/>
        <w:numPr>
          <w:ilvl w:val="0"/>
          <w:numId w:val="8"/>
        </w:numPr>
        <w:ind w:left="720" w:hanging="360"/>
        <w:rPr>
          <w:rFonts w:ascii="Cambria" w:hAnsi="Cambria" w:eastAsia="Cambria" w:cs="Cambria"/>
          <w:sz w:val="24"/>
          <w:szCs w:val="24"/>
          <w:u w:val="none"/>
        </w:rPr>
      </w:pPr>
      <w:r>
        <w:rPr>
          <w:rFonts w:ascii="Cambria" w:hAnsi="Cambria" w:eastAsia="Cambria" w:cs="Cambria"/>
          <w:sz w:val="24"/>
          <w:szCs w:val="24"/>
          <w:rtl w:val="0"/>
        </w:rPr>
        <w:t>Body Shaping</w:t>
      </w:r>
    </w:p>
    <w:p w14:paraId="0000004A">
      <w:pPr>
        <w:pageBreakBefore w:val="0"/>
        <w:numPr>
          <w:ilvl w:val="0"/>
          <w:numId w:val="8"/>
        </w:numPr>
        <w:ind w:left="720" w:hanging="360"/>
        <w:rPr>
          <w:rFonts w:ascii="Cambria" w:hAnsi="Cambria" w:eastAsia="Cambria" w:cs="Cambria"/>
          <w:sz w:val="24"/>
          <w:szCs w:val="24"/>
          <w:u w:val="none"/>
        </w:rPr>
      </w:pPr>
      <w:r>
        <w:rPr>
          <w:rFonts w:ascii="Cambria" w:hAnsi="Cambria" w:eastAsia="Cambria" w:cs="Cambria"/>
          <w:sz w:val="24"/>
          <w:szCs w:val="24"/>
          <w:rtl w:val="0"/>
        </w:rPr>
        <w:t>Flexibility/Stretching</w:t>
      </w:r>
    </w:p>
    <w:p w14:paraId="0000004B">
      <w:pPr>
        <w:pageBreakBefore w:val="0"/>
        <w:numPr>
          <w:ilvl w:val="0"/>
          <w:numId w:val="8"/>
        </w:numPr>
        <w:ind w:left="720" w:hanging="360"/>
        <w:rPr>
          <w:rFonts w:ascii="Cambria" w:hAnsi="Cambria" w:eastAsia="Cambria" w:cs="Cambria"/>
          <w:sz w:val="24"/>
          <w:szCs w:val="24"/>
          <w:u w:val="none"/>
        </w:rPr>
      </w:pPr>
      <w:r>
        <w:rPr>
          <w:rFonts w:ascii="Cambria" w:hAnsi="Cambria" w:eastAsia="Cambria" w:cs="Cambria"/>
          <w:sz w:val="24"/>
          <w:szCs w:val="24"/>
          <w:rtl w:val="0"/>
        </w:rPr>
        <w:t>Bicycle/Spin</w:t>
      </w:r>
    </w:p>
    <w:p w14:paraId="0000004C">
      <w:pPr>
        <w:pageBreakBefore w:val="0"/>
        <w:numPr>
          <w:ilvl w:val="0"/>
          <w:numId w:val="8"/>
        </w:numPr>
        <w:ind w:left="720" w:hanging="360"/>
        <w:rPr>
          <w:rFonts w:ascii="Cambria" w:hAnsi="Cambria" w:eastAsia="Cambria" w:cs="Cambria"/>
          <w:sz w:val="24"/>
          <w:szCs w:val="24"/>
          <w:u w:val="none"/>
        </w:rPr>
      </w:pPr>
      <w:r>
        <w:rPr>
          <w:rFonts w:ascii="Cambria" w:hAnsi="Cambria" w:eastAsia="Cambria" w:cs="Cambria"/>
          <w:sz w:val="24"/>
          <w:szCs w:val="24"/>
          <w:rtl w:val="0"/>
        </w:rPr>
        <w:t>None</w:t>
      </w:r>
    </w:p>
    <w:p w14:paraId="0000004D">
      <w:pPr>
        <w:pageBreakBefore w:val="0"/>
        <w:numPr>
          <w:ilvl w:val="0"/>
          <w:numId w:val="8"/>
        </w:numPr>
        <w:ind w:left="720" w:hanging="360"/>
        <w:rPr>
          <w:rFonts w:ascii="Cambria" w:hAnsi="Cambria" w:eastAsia="Cambria" w:cs="Cambria"/>
          <w:sz w:val="24"/>
          <w:szCs w:val="24"/>
          <w:u w:val="none"/>
        </w:rPr>
      </w:pPr>
      <w:r>
        <w:rPr>
          <w:rFonts w:ascii="Cambria" w:hAnsi="Cambria" w:eastAsia="Cambria" w:cs="Cambria"/>
          <w:sz w:val="24"/>
          <w:szCs w:val="24"/>
          <w:rtl w:val="0"/>
        </w:rPr>
        <w:t xml:space="preserve">Other (please specify) </w:t>
      </w:r>
    </w:p>
    <w:p w14:paraId="0000004E">
      <w:pPr>
        <w:pageBreakBefore w:val="0"/>
        <w:rPr>
          <w:rFonts w:ascii="Cambria" w:hAnsi="Cambria" w:eastAsia="Cambria" w:cs="Cambria"/>
          <w:sz w:val="24"/>
          <w:szCs w:val="24"/>
        </w:rPr>
      </w:pPr>
    </w:p>
    <w:p w14:paraId="0000004F">
      <w:pPr>
        <w:pageBreakBefore w:val="0"/>
        <w:shd w:val="clear" w:fill="FFFFFF"/>
        <w:spacing w:after="160" w:line="335" w:lineRule="auto"/>
        <w:ind w:left="-220" w:right="-220" w:firstLine="0"/>
        <w:rPr>
          <w:rFonts w:ascii="Cambria" w:hAnsi="Cambria" w:eastAsia="Cambria" w:cs="Cambria"/>
          <w:sz w:val="24"/>
          <w:szCs w:val="24"/>
        </w:rPr>
      </w:pPr>
      <w:r>
        <w:rPr>
          <w:rFonts w:ascii="Cambria" w:hAnsi="Cambria" w:eastAsia="Cambria" w:cs="Cambria"/>
          <w:sz w:val="24"/>
          <w:szCs w:val="24"/>
          <w:rtl w:val="0"/>
        </w:rPr>
        <w:t>Q: How much is stress from your workplace affecting your personal life?</w:t>
      </w:r>
    </w:p>
    <w:p w14:paraId="00000050">
      <w:pPr>
        <w:pageBreakBefore w:val="0"/>
        <w:numPr>
          <w:ilvl w:val="0"/>
          <w:numId w:val="9"/>
        </w:numPr>
        <w:spacing w:before="160" w:after="0" w:afterAutospacing="0"/>
        <w:ind w:left="500" w:right="-220" w:hanging="360"/>
        <w:rPr>
          <w:rFonts w:ascii="Cambria" w:hAnsi="Cambria" w:eastAsia="Cambria" w:cs="Cambria"/>
          <w:color w:val="000000"/>
          <w:sz w:val="24"/>
          <w:szCs w:val="24"/>
        </w:rPr>
      </w:pPr>
      <w:r>
        <w:rPr>
          <w:rFonts w:ascii="Cambria" w:hAnsi="Cambria" w:eastAsia="Cambria" w:cs="Cambria"/>
          <w:sz w:val="24"/>
          <w:szCs w:val="24"/>
          <w:rtl w:val="0"/>
        </w:rPr>
        <w:t>Not at all</w:t>
      </w:r>
    </w:p>
    <w:p w14:paraId="00000051">
      <w:pPr>
        <w:pageBreakBefore w:val="0"/>
        <w:numPr>
          <w:ilvl w:val="0"/>
          <w:numId w:val="9"/>
        </w:numPr>
        <w:spacing w:before="0" w:beforeAutospacing="0" w:after="0" w:afterAutospacing="0"/>
        <w:ind w:left="500" w:right="-220" w:hanging="360"/>
        <w:rPr>
          <w:rFonts w:ascii="Cambria" w:hAnsi="Cambria" w:eastAsia="Cambria" w:cs="Cambria"/>
          <w:color w:val="000000"/>
          <w:sz w:val="24"/>
          <w:szCs w:val="24"/>
        </w:rPr>
      </w:pPr>
      <w:r>
        <w:rPr>
          <w:rFonts w:ascii="Cambria" w:hAnsi="Cambria" w:eastAsia="Cambria" w:cs="Cambria"/>
          <w:sz w:val="24"/>
          <w:szCs w:val="24"/>
          <w:rtl w:val="0"/>
        </w:rPr>
        <w:t>A little bit</w:t>
      </w:r>
    </w:p>
    <w:p w14:paraId="00000052">
      <w:pPr>
        <w:pageBreakBefore w:val="0"/>
        <w:numPr>
          <w:ilvl w:val="0"/>
          <w:numId w:val="9"/>
        </w:numPr>
        <w:spacing w:before="0" w:beforeAutospacing="0" w:after="0" w:afterAutospacing="0"/>
        <w:ind w:left="500" w:right="-220" w:hanging="360"/>
        <w:rPr>
          <w:rFonts w:ascii="Cambria" w:hAnsi="Cambria" w:eastAsia="Cambria" w:cs="Cambria"/>
          <w:color w:val="000000"/>
          <w:sz w:val="24"/>
          <w:szCs w:val="24"/>
        </w:rPr>
      </w:pPr>
      <w:r>
        <w:rPr>
          <w:rFonts w:ascii="Cambria" w:hAnsi="Cambria" w:eastAsia="Cambria" w:cs="Cambria"/>
          <w:sz w:val="24"/>
          <w:szCs w:val="24"/>
          <w:rtl w:val="0"/>
        </w:rPr>
        <w:t>Somewhat</w:t>
      </w:r>
    </w:p>
    <w:p w14:paraId="00000053">
      <w:pPr>
        <w:pageBreakBefore w:val="0"/>
        <w:numPr>
          <w:ilvl w:val="0"/>
          <w:numId w:val="9"/>
        </w:numPr>
        <w:spacing w:before="0" w:beforeAutospacing="0" w:after="0" w:afterAutospacing="0"/>
        <w:ind w:left="500" w:right="-220" w:hanging="360"/>
        <w:rPr>
          <w:rFonts w:ascii="Cambria" w:hAnsi="Cambria" w:eastAsia="Cambria" w:cs="Cambria"/>
          <w:color w:val="000000"/>
          <w:sz w:val="24"/>
          <w:szCs w:val="24"/>
        </w:rPr>
      </w:pPr>
      <w:r>
        <w:rPr>
          <w:rFonts w:ascii="Cambria" w:hAnsi="Cambria" w:eastAsia="Cambria" w:cs="Cambria"/>
          <w:sz w:val="24"/>
          <w:szCs w:val="24"/>
          <w:rtl w:val="0"/>
        </w:rPr>
        <w:t>A lot</w:t>
      </w:r>
    </w:p>
    <w:p w14:paraId="00000054">
      <w:pPr>
        <w:pageBreakBefore w:val="0"/>
        <w:numPr>
          <w:ilvl w:val="0"/>
          <w:numId w:val="9"/>
        </w:numPr>
        <w:spacing w:before="0" w:beforeAutospacing="0"/>
        <w:ind w:left="500" w:right="-220" w:hanging="360"/>
        <w:rPr>
          <w:rFonts w:ascii="Cambria" w:hAnsi="Cambria" w:eastAsia="Cambria" w:cs="Cambria"/>
          <w:color w:val="000000"/>
          <w:sz w:val="24"/>
          <w:szCs w:val="24"/>
        </w:rPr>
      </w:pPr>
      <w:r>
        <w:rPr>
          <w:rFonts w:ascii="Cambria" w:hAnsi="Cambria" w:eastAsia="Cambria" w:cs="Cambria"/>
          <w:sz w:val="24"/>
          <w:szCs w:val="24"/>
          <w:rtl w:val="0"/>
        </w:rPr>
        <w:t>Very much</w:t>
      </w:r>
    </w:p>
    <w:p w14:paraId="00000055">
      <w:pPr>
        <w:pageBreakBefore w:val="0"/>
        <w:rPr>
          <w:rFonts w:ascii="Cambria" w:hAnsi="Cambria" w:eastAsia="Cambria" w:cs="Cambria"/>
          <w:sz w:val="24"/>
          <w:szCs w:val="24"/>
        </w:rPr>
      </w:pPr>
    </w:p>
    <w:p w14:paraId="00000056">
      <w:pPr>
        <w:pageBreakBefore w:val="0"/>
        <w:shd w:val="clear" w:fill="FFFFFF"/>
        <w:spacing w:after="160" w:line="335" w:lineRule="auto"/>
        <w:ind w:left="-220" w:right="-220" w:firstLine="0"/>
        <w:rPr>
          <w:rFonts w:ascii="Cambria" w:hAnsi="Cambria" w:eastAsia="Cambria" w:cs="Cambria"/>
          <w:sz w:val="24"/>
          <w:szCs w:val="24"/>
        </w:rPr>
      </w:pPr>
      <w:r>
        <w:rPr>
          <w:rFonts w:ascii="Cambria" w:hAnsi="Cambria" w:eastAsia="Cambria" w:cs="Cambria"/>
          <w:sz w:val="24"/>
          <w:szCs w:val="24"/>
          <w:rtl w:val="0"/>
        </w:rPr>
        <w:t>Q: How interested would you be in attending a wellness program?</w:t>
      </w:r>
    </w:p>
    <w:p w14:paraId="00000057">
      <w:pPr>
        <w:pageBreakBefore w:val="0"/>
        <w:numPr>
          <w:ilvl w:val="0"/>
          <w:numId w:val="10"/>
        </w:numPr>
        <w:spacing w:before="160" w:after="0" w:afterAutospacing="0"/>
        <w:ind w:left="500" w:right="-220" w:hanging="360"/>
        <w:rPr>
          <w:rFonts w:ascii="Cambria" w:hAnsi="Cambria" w:eastAsia="Cambria" w:cs="Cambria"/>
          <w:color w:val="000000"/>
          <w:sz w:val="24"/>
          <w:szCs w:val="24"/>
        </w:rPr>
      </w:pPr>
      <w:r>
        <w:rPr>
          <w:rFonts w:ascii="Cambria" w:hAnsi="Cambria" w:eastAsia="Cambria" w:cs="Cambria"/>
          <w:sz w:val="24"/>
          <w:szCs w:val="24"/>
          <w:rtl w:val="0"/>
        </w:rPr>
        <w:t>Not at all</w:t>
      </w:r>
    </w:p>
    <w:p w14:paraId="00000058">
      <w:pPr>
        <w:pageBreakBefore w:val="0"/>
        <w:numPr>
          <w:ilvl w:val="0"/>
          <w:numId w:val="10"/>
        </w:numPr>
        <w:spacing w:before="0" w:beforeAutospacing="0" w:after="0" w:afterAutospacing="0"/>
        <w:ind w:left="500" w:right="-220" w:hanging="360"/>
        <w:rPr>
          <w:rFonts w:ascii="Cambria" w:hAnsi="Cambria" w:eastAsia="Cambria" w:cs="Cambria"/>
          <w:color w:val="000000"/>
          <w:sz w:val="24"/>
          <w:szCs w:val="24"/>
        </w:rPr>
      </w:pPr>
      <w:r>
        <w:rPr>
          <w:rFonts w:ascii="Cambria" w:hAnsi="Cambria" w:eastAsia="Cambria" w:cs="Cambria"/>
          <w:sz w:val="24"/>
          <w:szCs w:val="24"/>
          <w:rtl w:val="0"/>
        </w:rPr>
        <w:t>Slightly</w:t>
      </w:r>
    </w:p>
    <w:p w14:paraId="00000059">
      <w:pPr>
        <w:pageBreakBefore w:val="0"/>
        <w:numPr>
          <w:ilvl w:val="0"/>
          <w:numId w:val="10"/>
        </w:numPr>
        <w:spacing w:before="0" w:beforeAutospacing="0" w:after="0" w:afterAutospacing="0"/>
        <w:ind w:left="500" w:right="-220" w:hanging="360"/>
        <w:rPr>
          <w:rFonts w:ascii="Cambria" w:hAnsi="Cambria" w:eastAsia="Cambria" w:cs="Cambria"/>
          <w:color w:val="000000"/>
          <w:sz w:val="24"/>
          <w:szCs w:val="24"/>
        </w:rPr>
      </w:pPr>
      <w:r>
        <w:rPr>
          <w:rFonts w:ascii="Cambria" w:hAnsi="Cambria" w:eastAsia="Cambria" w:cs="Cambria"/>
          <w:sz w:val="24"/>
          <w:szCs w:val="24"/>
          <w:rtl w:val="0"/>
        </w:rPr>
        <w:t>Moderately</w:t>
      </w:r>
    </w:p>
    <w:p w14:paraId="0000005A">
      <w:pPr>
        <w:pageBreakBefore w:val="0"/>
        <w:numPr>
          <w:ilvl w:val="0"/>
          <w:numId w:val="10"/>
        </w:numPr>
        <w:spacing w:before="0" w:beforeAutospacing="0" w:after="0" w:afterAutospacing="0"/>
        <w:ind w:left="500" w:right="-220" w:hanging="360"/>
        <w:rPr>
          <w:rFonts w:ascii="Cambria" w:hAnsi="Cambria" w:eastAsia="Cambria" w:cs="Cambria"/>
          <w:color w:val="000000"/>
          <w:sz w:val="24"/>
          <w:szCs w:val="24"/>
        </w:rPr>
      </w:pPr>
      <w:r>
        <w:rPr>
          <w:rFonts w:ascii="Cambria" w:hAnsi="Cambria" w:eastAsia="Cambria" w:cs="Cambria"/>
          <w:sz w:val="24"/>
          <w:szCs w:val="24"/>
          <w:rtl w:val="0"/>
        </w:rPr>
        <w:t>Very</w:t>
      </w:r>
    </w:p>
    <w:p w14:paraId="0000005B">
      <w:pPr>
        <w:pageBreakBefore w:val="0"/>
        <w:numPr>
          <w:ilvl w:val="0"/>
          <w:numId w:val="10"/>
        </w:numPr>
        <w:spacing w:before="0" w:beforeAutospacing="0"/>
        <w:ind w:left="500" w:right="-220" w:hanging="360"/>
        <w:rPr>
          <w:rFonts w:ascii="Cambria" w:hAnsi="Cambria" w:eastAsia="Cambria" w:cs="Cambria"/>
          <w:color w:val="000000"/>
          <w:sz w:val="24"/>
          <w:szCs w:val="24"/>
        </w:rPr>
      </w:pPr>
      <w:r>
        <w:rPr>
          <w:rFonts w:ascii="Cambria" w:hAnsi="Cambria" w:eastAsia="Cambria" w:cs="Cambria"/>
          <w:sz w:val="24"/>
          <w:szCs w:val="24"/>
          <w:rtl w:val="0"/>
        </w:rPr>
        <w:t>Extremely</w:t>
      </w:r>
    </w:p>
    <w:p w14:paraId="0000005C">
      <w:pPr>
        <w:pageBreakBefore w:val="0"/>
        <w:rPr>
          <w:rFonts w:ascii="Cambria" w:hAnsi="Cambria" w:eastAsia="Cambria" w:cs="Cambria"/>
          <w:sz w:val="24"/>
          <w:szCs w:val="24"/>
        </w:rPr>
      </w:pPr>
    </w:p>
    <w:p w14:paraId="0000005D">
      <w:pPr>
        <w:pageBreakBefore w:val="0"/>
        <w:shd w:val="clear" w:fill="FFFFFF"/>
        <w:spacing w:line="335" w:lineRule="auto"/>
        <w:ind w:left="-220" w:right="-220" w:firstLine="0"/>
        <w:rPr>
          <w:rFonts w:ascii="Cambria" w:hAnsi="Cambria" w:eastAsia="Cambria" w:cs="Cambria"/>
          <w:sz w:val="24"/>
          <w:szCs w:val="24"/>
        </w:rPr>
      </w:pPr>
      <w:r>
        <w:rPr>
          <w:rFonts w:ascii="Cambria" w:hAnsi="Cambria" w:eastAsia="Cambria" w:cs="Cambria"/>
          <w:sz w:val="24"/>
          <w:szCs w:val="24"/>
          <w:rtl w:val="0"/>
        </w:rPr>
        <w:t>Q: Are you willing to participate if the company offered wellness programs?</w:t>
      </w:r>
    </w:p>
    <w:p w14:paraId="0000005E">
      <w:pPr>
        <w:pageBreakBefore w:val="0"/>
        <w:numPr>
          <w:ilvl w:val="0"/>
          <w:numId w:val="11"/>
        </w:numPr>
        <w:spacing w:before="160" w:after="0" w:afterAutospacing="0"/>
        <w:ind w:left="500" w:right="-220" w:hanging="360"/>
        <w:rPr>
          <w:rFonts w:ascii="Cambria" w:hAnsi="Cambria" w:eastAsia="Cambria" w:cs="Cambria"/>
          <w:color w:val="000000"/>
          <w:sz w:val="24"/>
          <w:szCs w:val="24"/>
        </w:rPr>
      </w:pPr>
      <w:r>
        <w:rPr>
          <w:rFonts w:ascii="Cambria" w:hAnsi="Cambria" w:eastAsia="Cambria" w:cs="Cambria"/>
          <w:sz w:val="24"/>
          <w:szCs w:val="24"/>
          <w:rtl w:val="0"/>
        </w:rPr>
        <w:t>Yes</w:t>
      </w:r>
    </w:p>
    <w:p w14:paraId="0000005F">
      <w:pPr>
        <w:pageBreakBefore w:val="0"/>
        <w:numPr>
          <w:ilvl w:val="0"/>
          <w:numId w:val="11"/>
        </w:numPr>
        <w:spacing w:before="0" w:beforeAutospacing="0"/>
        <w:ind w:left="500" w:right="-220" w:hanging="360"/>
        <w:rPr>
          <w:rFonts w:ascii="Cambria" w:hAnsi="Cambria" w:eastAsia="Cambria" w:cs="Cambria"/>
          <w:color w:val="000000"/>
          <w:sz w:val="24"/>
          <w:szCs w:val="24"/>
        </w:rPr>
      </w:pPr>
      <w:r>
        <w:rPr>
          <w:rFonts w:ascii="Cambria" w:hAnsi="Cambria" w:eastAsia="Cambria" w:cs="Cambria"/>
          <w:sz w:val="24"/>
          <w:szCs w:val="24"/>
          <w:rtl w:val="0"/>
        </w:rPr>
        <w:t>No</w:t>
      </w:r>
    </w:p>
    <w:p w14:paraId="00000060">
      <w:pPr>
        <w:pageBreakBefore w:val="0"/>
        <w:rPr>
          <w:rFonts w:ascii="Cambria" w:hAnsi="Cambria" w:eastAsia="Cambria" w:cs="Cambria"/>
          <w:sz w:val="24"/>
          <w:szCs w:val="24"/>
        </w:rPr>
      </w:pPr>
    </w:p>
    <w:p w14:paraId="00000061">
      <w:pPr>
        <w:pageBreakBefore w:val="0"/>
        <w:shd w:val="clear" w:fill="FFFFFF"/>
        <w:spacing w:line="335" w:lineRule="auto"/>
        <w:ind w:left="-220" w:right="-220" w:firstLine="0"/>
        <w:rPr>
          <w:rFonts w:ascii="Cambria" w:hAnsi="Cambria" w:eastAsia="Cambria" w:cs="Cambria"/>
          <w:sz w:val="24"/>
          <w:szCs w:val="24"/>
        </w:rPr>
      </w:pPr>
      <w:r>
        <w:rPr>
          <w:rFonts w:ascii="Cambria" w:hAnsi="Cambria" w:eastAsia="Cambria" w:cs="Cambria"/>
          <w:sz w:val="24"/>
          <w:szCs w:val="24"/>
          <w:rtl w:val="0"/>
        </w:rPr>
        <w:t>Q: Are you currently attending any wellness programs outside work?</w:t>
      </w:r>
    </w:p>
    <w:p w14:paraId="00000062">
      <w:pPr>
        <w:pageBreakBefore w:val="0"/>
        <w:numPr>
          <w:ilvl w:val="0"/>
          <w:numId w:val="12"/>
        </w:numPr>
        <w:spacing w:before="160" w:after="0" w:afterAutospacing="0"/>
        <w:ind w:left="500" w:right="-220" w:hanging="360"/>
        <w:rPr>
          <w:rFonts w:ascii="Cambria" w:hAnsi="Cambria" w:eastAsia="Cambria" w:cs="Cambria"/>
          <w:color w:val="000000"/>
          <w:sz w:val="24"/>
          <w:szCs w:val="24"/>
        </w:rPr>
      </w:pPr>
      <w:r>
        <w:rPr>
          <w:rFonts w:ascii="Cambria" w:hAnsi="Cambria" w:eastAsia="Cambria" w:cs="Cambria"/>
          <w:sz w:val="24"/>
          <w:szCs w:val="24"/>
          <w:rtl w:val="0"/>
        </w:rPr>
        <w:t>Yes</w:t>
      </w:r>
    </w:p>
    <w:p w14:paraId="00000063">
      <w:pPr>
        <w:pageBreakBefore w:val="0"/>
        <w:numPr>
          <w:ilvl w:val="0"/>
          <w:numId w:val="12"/>
        </w:numPr>
        <w:spacing w:before="0" w:beforeAutospacing="0"/>
        <w:ind w:left="500" w:right="-220" w:hanging="360"/>
        <w:rPr>
          <w:rFonts w:ascii="Cambria" w:hAnsi="Cambria" w:eastAsia="Cambria" w:cs="Cambria"/>
          <w:color w:val="000000"/>
          <w:sz w:val="24"/>
          <w:szCs w:val="24"/>
        </w:rPr>
      </w:pPr>
      <w:r>
        <w:rPr>
          <w:rFonts w:ascii="Cambria" w:hAnsi="Cambria" w:eastAsia="Cambria" w:cs="Cambria"/>
          <w:sz w:val="24"/>
          <w:szCs w:val="24"/>
          <w:rtl w:val="0"/>
        </w:rPr>
        <w:t>No</w:t>
      </w:r>
    </w:p>
    <w:p w14:paraId="00000064">
      <w:pPr>
        <w:pageBreakBefore w:val="0"/>
        <w:rPr>
          <w:rFonts w:ascii="Cambria" w:hAnsi="Cambria" w:eastAsia="Cambria" w:cs="Cambria"/>
          <w:sz w:val="24"/>
          <w:szCs w:val="24"/>
        </w:rPr>
      </w:pPr>
    </w:p>
    <w:p w14:paraId="00000065">
      <w:pPr>
        <w:pageBreakBefore w:val="0"/>
        <w:shd w:val="clear" w:fill="FFFFFF"/>
        <w:spacing w:line="335" w:lineRule="auto"/>
        <w:ind w:left="-220" w:right="-220" w:firstLine="0"/>
        <w:rPr>
          <w:rFonts w:ascii="Cambria" w:hAnsi="Cambria" w:eastAsia="Cambria" w:cs="Cambria"/>
          <w:sz w:val="24"/>
          <w:szCs w:val="24"/>
        </w:rPr>
      </w:pPr>
      <w:r>
        <w:rPr>
          <w:rFonts w:ascii="Cambria" w:hAnsi="Cambria" w:eastAsia="Cambria" w:cs="Cambria"/>
          <w:sz w:val="24"/>
          <w:szCs w:val="24"/>
          <w:rtl w:val="0"/>
        </w:rPr>
        <w:t>Q: How long do you feel a single-session wellness program should last?</w:t>
      </w:r>
    </w:p>
    <w:p w14:paraId="00000066">
      <w:pPr>
        <w:pageBreakBefore w:val="0"/>
        <w:numPr>
          <w:ilvl w:val="0"/>
          <w:numId w:val="13"/>
        </w:numPr>
        <w:spacing w:before="160" w:after="0" w:afterAutospacing="0"/>
        <w:ind w:left="500" w:right="-220" w:hanging="360"/>
        <w:rPr>
          <w:rFonts w:ascii="Cambria" w:hAnsi="Cambria" w:eastAsia="Cambria" w:cs="Cambria"/>
          <w:color w:val="000000"/>
          <w:sz w:val="24"/>
          <w:szCs w:val="24"/>
        </w:rPr>
      </w:pPr>
      <w:r>
        <w:rPr>
          <w:rFonts w:ascii="Cambria" w:hAnsi="Cambria" w:eastAsia="Cambria" w:cs="Cambria"/>
          <w:sz w:val="24"/>
          <w:szCs w:val="24"/>
          <w:rtl w:val="0"/>
        </w:rPr>
        <w:t>15 minutes</w:t>
      </w:r>
    </w:p>
    <w:p w14:paraId="00000067">
      <w:pPr>
        <w:pageBreakBefore w:val="0"/>
        <w:numPr>
          <w:ilvl w:val="0"/>
          <w:numId w:val="13"/>
        </w:numPr>
        <w:spacing w:before="0" w:beforeAutospacing="0" w:after="0" w:afterAutospacing="0"/>
        <w:ind w:left="500" w:right="-220" w:hanging="360"/>
        <w:rPr>
          <w:rFonts w:ascii="Cambria" w:hAnsi="Cambria" w:eastAsia="Cambria" w:cs="Cambria"/>
          <w:color w:val="000000"/>
          <w:sz w:val="24"/>
          <w:szCs w:val="24"/>
        </w:rPr>
      </w:pPr>
      <w:r>
        <w:rPr>
          <w:rFonts w:ascii="Cambria" w:hAnsi="Cambria" w:eastAsia="Cambria" w:cs="Cambria"/>
          <w:sz w:val="24"/>
          <w:szCs w:val="24"/>
          <w:rtl w:val="0"/>
        </w:rPr>
        <w:t>30 minutes</w:t>
      </w:r>
    </w:p>
    <w:p w14:paraId="00000068">
      <w:pPr>
        <w:pageBreakBefore w:val="0"/>
        <w:numPr>
          <w:ilvl w:val="0"/>
          <w:numId w:val="13"/>
        </w:numPr>
        <w:spacing w:before="0" w:beforeAutospacing="0" w:after="0" w:afterAutospacing="0"/>
        <w:ind w:left="500" w:right="-220" w:hanging="360"/>
        <w:rPr>
          <w:rFonts w:ascii="Cambria" w:hAnsi="Cambria" w:eastAsia="Cambria" w:cs="Cambria"/>
          <w:color w:val="000000"/>
          <w:sz w:val="24"/>
          <w:szCs w:val="24"/>
        </w:rPr>
      </w:pPr>
      <w:r>
        <w:rPr>
          <w:rFonts w:ascii="Cambria" w:hAnsi="Cambria" w:eastAsia="Cambria" w:cs="Cambria"/>
          <w:sz w:val="24"/>
          <w:szCs w:val="24"/>
          <w:rtl w:val="0"/>
        </w:rPr>
        <w:t>45 minutes</w:t>
      </w:r>
    </w:p>
    <w:p w14:paraId="00000069">
      <w:pPr>
        <w:pageBreakBefore w:val="0"/>
        <w:numPr>
          <w:ilvl w:val="0"/>
          <w:numId w:val="13"/>
        </w:numPr>
        <w:spacing w:before="0" w:beforeAutospacing="0" w:after="0" w:afterAutospacing="0"/>
        <w:ind w:left="500" w:right="-220" w:hanging="360"/>
        <w:rPr>
          <w:rFonts w:ascii="Cambria" w:hAnsi="Cambria" w:eastAsia="Cambria" w:cs="Cambria"/>
          <w:color w:val="000000"/>
          <w:sz w:val="24"/>
          <w:szCs w:val="24"/>
        </w:rPr>
      </w:pPr>
      <w:r>
        <w:rPr>
          <w:rFonts w:ascii="Cambria" w:hAnsi="Cambria" w:eastAsia="Cambria" w:cs="Cambria"/>
          <w:sz w:val="24"/>
          <w:szCs w:val="24"/>
          <w:rtl w:val="0"/>
        </w:rPr>
        <w:t>1 hour</w:t>
      </w:r>
    </w:p>
    <w:p w14:paraId="0000006A">
      <w:pPr>
        <w:pageBreakBefore w:val="0"/>
        <w:numPr>
          <w:ilvl w:val="0"/>
          <w:numId w:val="13"/>
        </w:numPr>
        <w:spacing w:before="0" w:beforeAutospacing="0"/>
        <w:ind w:left="500" w:right="-220" w:hanging="360"/>
        <w:rPr>
          <w:rFonts w:ascii="Cambria" w:hAnsi="Cambria" w:eastAsia="Cambria" w:cs="Cambria"/>
          <w:color w:val="000000"/>
          <w:sz w:val="24"/>
          <w:szCs w:val="24"/>
        </w:rPr>
      </w:pPr>
      <w:r>
        <w:rPr>
          <w:rFonts w:ascii="Cambria" w:hAnsi="Cambria" w:eastAsia="Cambria" w:cs="Cambria"/>
          <w:sz w:val="24"/>
          <w:szCs w:val="24"/>
          <w:rtl w:val="0"/>
        </w:rPr>
        <w:t>Over 1 hour</w:t>
      </w:r>
    </w:p>
    <w:p w14:paraId="0000006B">
      <w:pPr>
        <w:pageBreakBefore w:val="0"/>
        <w:rPr>
          <w:rFonts w:ascii="Cambria" w:hAnsi="Cambria" w:eastAsia="Cambria" w:cs="Cambria"/>
          <w:sz w:val="24"/>
          <w:szCs w:val="24"/>
        </w:rPr>
      </w:pPr>
    </w:p>
    <w:p w14:paraId="0000006C">
      <w:pPr>
        <w:pageBreakBefore w:val="0"/>
        <w:rPr>
          <w:rFonts w:ascii="Cambria" w:hAnsi="Cambria" w:eastAsia="Cambria" w:cs="Cambria"/>
          <w:sz w:val="24"/>
          <w:szCs w:val="24"/>
        </w:rPr>
      </w:pPr>
      <w:r>
        <w:rPr>
          <w:rFonts w:ascii="Cambria" w:hAnsi="Cambria" w:eastAsia="Cambria" w:cs="Cambria"/>
          <w:sz w:val="24"/>
          <w:szCs w:val="24"/>
          <w:rtl w:val="0"/>
        </w:rPr>
        <w:t>Q: What best motivates you to be healthy?</w:t>
      </w:r>
    </w:p>
    <w:p w14:paraId="0000006D">
      <w:pPr>
        <w:pageBreakBefore w:val="0"/>
        <w:rPr>
          <w:rFonts w:ascii="Cambria" w:hAnsi="Cambria" w:eastAsia="Cambria" w:cs="Cambria"/>
          <w:sz w:val="24"/>
          <w:szCs w:val="24"/>
        </w:rPr>
      </w:pPr>
    </w:p>
    <w:p w14:paraId="0000006E">
      <w:pPr>
        <w:pageBreakBefore w:val="0"/>
        <w:numPr>
          <w:ilvl w:val="0"/>
          <w:numId w:val="14"/>
        </w:numPr>
        <w:ind w:left="720" w:hanging="360"/>
        <w:rPr>
          <w:rFonts w:ascii="Cambria" w:hAnsi="Cambria" w:eastAsia="Cambria" w:cs="Cambria"/>
          <w:sz w:val="24"/>
          <w:szCs w:val="24"/>
          <w:u w:val="none"/>
        </w:rPr>
      </w:pPr>
      <w:r>
        <w:rPr>
          <w:rFonts w:ascii="Cambria" w:hAnsi="Cambria" w:eastAsia="Cambria" w:cs="Cambria"/>
          <w:sz w:val="24"/>
          <w:szCs w:val="24"/>
          <w:rtl w:val="0"/>
        </w:rPr>
        <w:t>Personal Interests</w:t>
      </w:r>
    </w:p>
    <w:p w14:paraId="0000006F">
      <w:pPr>
        <w:pageBreakBefore w:val="0"/>
        <w:numPr>
          <w:ilvl w:val="0"/>
          <w:numId w:val="14"/>
        </w:numPr>
        <w:ind w:left="720" w:hanging="360"/>
        <w:rPr>
          <w:rFonts w:ascii="Cambria" w:hAnsi="Cambria" w:eastAsia="Cambria" w:cs="Cambria"/>
          <w:sz w:val="24"/>
          <w:szCs w:val="24"/>
          <w:u w:val="none"/>
        </w:rPr>
      </w:pPr>
      <w:r>
        <w:rPr>
          <w:rFonts w:ascii="Cambria" w:hAnsi="Cambria" w:eastAsia="Cambria" w:cs="Cambria"/>
          <w:sz w:val="24"/>
          <w:szCs w:val="24"/>
          <w:rtl w:val="0"/>
        </w:rPr>
        <w:t>Incentive Program/Prizes</w:t>
      </w:r>
    </w:p>
    <w:p w14:paraId="00000070">
      <w:pPr>
        <w:pageBreakBefore w:val="0"/>
        <w:numPr>
          <w:ilvl w:val="0"/>
          <w:numId w:val="14"/>
        </w:numPr>
        <w:ind w:left="720" w:hanging="360"/>
        <w:rPr>
          <w:rFonts w:ascii="Cambria" w:hAnsi="Cambria" w:eastAsia="Cambria" w:cs="Cambria"/>
          <w:sz w:val="24"/>
          <w:szCs w:val="24"/>
          <w:u w:val="none"/>
        </w:rPr>
      </w:pPr>
      <w:r>
        <w:rPr>
          <w:rFonts w:ascii="Cambria" w:hAnsi="Cambria" w:eastAsia="Cambria" w:cs="Cambria"/>
          <w:sz w:val="24"/>
          <w:szCs w:val="24"/>
          <w:rtl w:val="0"/>
        </w:rPr>
        <w:t>Competition</w:t>
      </w:r>
    </w:p>
    <w:p w14:paraId="00000071">
      <w:pPr>
        <w:pageBreakBefore w:val="0"/>
        <w:numPr>
          <w:ilvl w:val="0"/>
          <w:numId w:val="14"/>
        </w:numPr>
        <w:ind w:left="720" w:hanging="360"/>
        <w:rPr>
          <w:rFonts w:ascii="Cambria" w:hAnsi="Cambria" w:eastAsia="Cambria" w:cs="Cambria"/>
          <w:sz w:val="24"/>
          <w:szCs w:val="24"/>
          <w:u w:val="none"/>
        </w:rPr>
      </w:pPr>
      <w:r>
        <w:rPr>
          <w:rFonts w:ascii="Cambria" w:hAnsi="Cambria" w:eastAsia="Cambria" w:cs="Cambria"/>
          <w:sz w:val="24"/>
          <w:szCs w:val="24"/>
          <w:rtl w:val="0"/>
        </w:rPr>
        <w:t>Organized Programs</w:t>
      </w:r>
    </w:p>
    <w:p w14:paraId="00000072">
      <w:pPr>
        <w:pageBreakBefore w:val="0"/>
        <w:numPr>
          <w:ilvl w:val="0"/>
          <w:numId w:val="14"/>
        </w:numPr>
        <w:ind w:left="720" w:hanging="360"/>
        <w:rPr>
          <w:rFonts w:ascii="Cambria" w:hAnsi="Cambria" w:eastAsia="Cambria" w:cs="Cambria"/>
          <w:sz w:val="24"/>
          <w:szCs w:val="24"/>
          <w:u w:val="none"/>
        </w:rPr>
      </w:pPr>
      <w:r>
        <w:rPr>
          <w:rFonts w:ascii="Cambria" w:hAnsi="Cambria" w:eastAsia="Cambria" w:cs="Cambria"/>
          <w:sz w:val="24"/>
          <w:szCs w:val="24"/>
          <w:rtl w:val="0"/>
        </w:rPr>
        <w:t xml:space="preserve">Other (please specify) </w:t>
      </w:r>
    </w:p>
    <w:p w14:paraId="00000073">
      <w:pPr>
        <w:pageBreakBefore w:val="0"/>
        <w:rPr>
          <w:rFonts w:ascii="Cambria" w:hAnsi="Cambria" w:eastAsia="Cambria" w:cs="Cambria"/>
          <w:sz w:val="24"/>
          <w:szCs w:val="24"/>
        </w:rPr>
      </w:pPr>
    </w:p>
    <w:p w14:paraId="00000074">
      <w:pPr>
        <w:pageBreakBefore w:val="0"/>
        <w:rPr>
          <w:rFonts w:ascii="Cambria" w:hAnsi="Cambria" w:eastAsia="Cambria" w:cs="Cambria"/>
          <w:sz w:val="24"/>
          <w:szCs w:val="24"/>
        </w:rPr>
      </w:pPr>
      <w:r>
        <w:rPr>
          <w:rFonts w:ascii="Cambria" w:hAnsi="Cambria" w:eastAsia="Cambria" w:cs="Cambria"/>
          <w:sz w:val="24"/>
          <w:szCs w:val="24"/>
          <w:rtl w:val="0"/>
        </w:rPr>
        <w:t>Q: Please list down if you have any medical conditions.</w:t>
      </w:r>
    </w:p>
    <w:p w14:paraId="00000075">
      <w:pPr>
        <w:pageBreakBefore w:val="0"/>
        <w:rPr>
          <w:rFonts w:ascii="Cambria" w:hAnsi="Cambria" w:eastAsia="Cambria" w:cs="Cambria"/>
          <w:sz w:val="24"/>
          <w:szCs w:val="24"/>
        </w:rPr>
      </w:pPr>
    </w:p>
    <w:tbl>
      <w:tblPr>
        <w:tblStyle w:val="13"/>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4FA9B8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76">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77">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78">
      <w:pPr>
        <w:pageBreakBefore w:val="0"/>
        <w:rPr>
          <w:rFonts w:ascii="Cambria" w:hAnsi="Cambria" w:eastAsia="Cambria" w:cs="Cambria"/>
          <w:sz w:val="24"/>
          <w:szCs w:val="24"/>
        </w:rPr>
      </w:pPr>
    </w:p>
    <w:p w14:paraId="00000079">
      <w:pPr>
        <w:pageBreakBefore w:val="0"/>
        <w:rPr>
          <w:rFonts w:ascii="Cambria" w:hAnsi="Cambria" w:eastAsia="Cambria" w:cs="Cambria"/>
          <w:sz w:val="24"/>
          <w:szCs w:val="24"/>
        </w:rPr>
      </w:pPr>
      <w:r>
        <w:rPr>
          <w:rFonts w:ascii="Cambria" w:hAnsi="Cambria" w:eastAsia="Cambria" w:cs="Cambria"/>
          <w:sz w:val="24"/>
          <w:szCs w:val="24"/>
          <w:rtl w:val="0"/>
        </w:rPr>
        <w:t>Q: Is there anything else that you want to add to help us improve employee wellness in our organization?</w:t>
      </w:r>
    </w:p>
    <w:p w14:paraId="0000007A">
      <w:pPr>
        <w:pageBreakBefore w:val="0"/>
        <w:rPr>
          <w:rFonts w:ascii="Cambria" w:hAnsi="Cambria" w:eastAsia="Cambria" w:cs="Cambria"/>
          <w:sz w:val="24"/>
          <w:szCs w:val="24"/>
        </w:rPr>
      </w:pPr>
    </w:p>
    <w:tbl>
      <w:tblPr>
        <w:tblStyle w:val="14"/>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36DFDD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7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7C">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7D">
      <w:pPr>
        <w:pageBreakBefore w:val="0"/>
        <w:rPr>
          <w:rFonts w:ascii="Cambria" w:hAnsi="Cambria" w:eastAsia="Cambria" w:cs="Cambria"/>
          <w:sz w:val="24"/>
          <w:szCs w:val="24"/>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embedRegular r:id="rId1" w:fontKey="{6E2C49F6-B8BC-4E92-9797-70EAF5790BD9}"/>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embedRegular r:id="rId2" w:fontKey="{5FE9A084-B5F5-478B-B9EA-CB023CEBFA6F}"/>
  </w:font>
  <w:font w:name="Wingdings">
    <w:panose1 w:val="05000000000000000000"/>
    <w:charset w:val="02"/>
    <w:family w:val="auto"/>
    <w:pitch w:val="default"/>
    <w:sig w:usb0="00000000" w:usb1="00000000" w:usb2="00000000" w:usb3="00000000" w:csb0="80000000" w:csb1="00000000"/>
    <w:embedRegular r:id="rId3" w:fontKey="{161AAD3F-989C-4361-A541-D54519E480D5}"/>
  </w:font>
  <w:font w:name="Calibri">
    <w:panose1 w:val="020F0502020204030204"/>
    <w:charset w:val="00"/>
    <w:family w:val="swiss"/>
    <w:pitch w:val="default"/>
    <w:sig w:usb0="E4002EFF" w:usb1="C000247B" w:usb2="00000009" w:usb3="00000000" w:csb0="200001FF" w:csb1="00000000"/>
    <w:embedRegular r:id="rId4" w:fontKey="{831E4688-0E08-4484-B322-0868DE9FDAE4}"/>
  </w:font>
  <w:font w:name="Roboto">
    <w:altName w:val="Segoe Print"/>
    <w:panose1 w:val="00000000000000000000"/>
    <w:charset w:val="00"/>
    <w:family w:val="auto"/>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embedRegular r:id="rId5" w:fontKey="{2F011454-E7E7-4199-8823-11418CD33E44}"/>
  </w:font>
  <w:font w:name="Segoe Print">
    <w:panose1 w:val="02000600000000000000"/>
    <w:charset w:val="00"/>
    <w:family w:val="auto"/>
    <w:pitch w:val="default"/>
    <w:sig w:usb0="0000028F" w:usb1="00000000" w:usb2="00000000" w:usb3="00000000" w:csb0="2000009F" w:csb1="47010000"/>
    <w:embedRegular r:id="rId6" w:fontKey="{390341F9-C99E-4193-8F31-289D8A503E7D}"/>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bullet"/>
      <w:lvlText w:val="❏"/>
      <w:lvlJc w:val="left"/>
      <w:pPr>
        <w:ind w:left="720" w:hanging="360"/>
      </w:pPr>
      <w:rPr>
        <w:rFonts w:ascii="Arial" w:hAnsi="Arial" w:eastAsia="Arial" w:cs="Arial"/>
        <w:color w:val="333333"/>
        <w:sz w:val="21"/>
        <w:szCs w:val="21"/>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B5E306ED"/>
    <w:multiLevelType w:val="multilevel"/>
    <w:tmpl w:val="B5E306ED"/>
    <w:lvl w:ilvl="0" w:tentative="0">
      <w:start w:val="1"/>
      <w:numFmt w:val="bullet"/>
      <w:lvlText w:val="❏"/>
      <w:lvlJc w:val="left"/>
      <w:pPr>
        <w:ind w:left="720" w:hanging="360"/>
      </w:pPr>
      <w:rPr>
        <w:rFonts w:ascii="Arial" w:hAnsi="Arial" w:eastAsia="Arial" w:cs="Arial"/>
        <w:color w:val="333333"/>
        <w:sz w:val="21"/>
        <w:szCs w:val="21"/>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BF205925"/>
    <w:multiLevelType w:val="multilevel"/>
    <w:tmpl w:val="BF205925"/>
    <w:lvl w:ilvl="0" w:tentative="0">
      <w:start w:val="1"/>
      <w:numFmt w:val="bullet"/>
      <w:lvlText w:val="❏"/>
      <w:lvlJc w:val="left"/>
      <w:pPr>
        <w:ind w:left="720" w:hanging="360"/>
      </w:pPr>
      <w:rPr>
        <w:rFonts w:ascii="Arial" w:hAnsi="Arial" w:eastAsia="Arial" w:cs="Arial"/>
        <w:color w:val="333333"/>
        <w:sz w:val="21"/>
        <w:szCs w:val="21"/>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C8879AEF"/>
    <w:multiLevelType w:val="multilevel"/>
    <w:tmpl w:val="C8879AEF"/>
    <w:lvl w:ilvl="0" w:tentative="0">
      <w:start w:val="1"/>
      <w:numFmt w:val="bullet"/>
      <w:lvlText w:val="●"/>
      <w:lvlJc w:val="left"/>
      <w:pPr>
        <w:ind w:left="720" w:hanging="360"/>
      </w:pPr>
      <w:rPr>
        <w:rFonts w:ascii="Arial" w:hAnsi="Arial" w:eastAsia="Arial" w:cs="Arial"/>
        <w:color w:val="333333"/>
        <w:sz w:val="21"/>
        <w:szCs w:val="21"/>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nsid w:val="CF092B84"/>
    <w:multiLevelType w:val="multilevel"/>
    <w:tmpl w:val="CF092B84"/>
    <w:lvl w:ilvl="0" w:tentative="0">
      <w:start w:val="1"/>
      <w:numFmt w:val="bullet"/>
      <w:lvlText w:val="❏"/>
      <w:lvlJc w:val="left"/>
      <w:pPr>
        <w:ind w:left="720" w:hanging="360"/>
      </w:pPr>
      <w:rPr>
        <w:rFonts w:ascii="Arial" w:hAnsi="Arial" w:eastAsia="Arial" w:cs="Arial"/>
        <w:color w:val="333333"/>
        <w:sz w:val="21"/>
        <w:szCs w:val="21"/>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5">
    <w:nsid w:val="0053208E"/>
    <w:multiLevelType w:val="multilevel"/>
    <w:tmpl w:val="0053208E"/>
    <w:lvl w:ilvl="0" w:tentative="0">
      <w:start w:val="1"/>
      <w:numFmt w:val="bullet"/>
      <w:lvlText w:val="❏"/>
      <w:lvlJc w:val="left"/>
      <w:pPr>
        <w:ind w:left="720" w:hanging="360"/>
      </w:pPr>
      <w:rPr>
        <w:rFonts w:ascii="Arial" w:hAnsi="Arial" w:eastAsia="Arial" w:cs="Arial"/>
        <w:color w:val="333333"/>
        <w:sz w:val="21"/>
        <w:szCs w:val="21"/>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6">
    <w:nsid w:val="0248C179"/>
    <w:multiLevelType w:val="multilevel"/>
    <w:tmpl w:val="0248C179"/>
    <w:lvl w:ilvl="0" w:tentative="0">
      <w:start w:val="1"/>
      <w:numFmt w:val="bullet"/>
      <w:lvlText w:val="❏"/>
      <w:lvlJc w:val="left"/>
      <w:pPr>
        <w:ind w:left="720" w:hanging="360"/>
      </w:pPr>
      <w:rPr>
        <w:rFonts w:ascii="Arial" w:hAnsi="Arial" w:eastAsia="Arial" w:cs="Arial"/>
        <w:color w:val="333333"/>
        <w:sz w:val="21"/>
        <w:szCs w:val="21"/>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7">
    <w:nsid w:val="03D62ECE"/>
    <w:multiLevelType w:val="multilevel"/>
    <w:tmpl w:val="03D62EC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8">
    <w:nsid w:val="25B654F3"/>
    <w:multiLevelType w:val="multilevel"/>
    <w:tmpl w:val="25B654F3"/>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9">
    <w:nsid w:val="2A8F537B"/>
    <w:multiLevelType w:val="multilevel"/>
    <w:tmpl w:val="2A8F537B"/>
    <w:lvl w:ilvl="0" w:tentative="0">
      <w:start w:val="1"/>
      <w:numFmt w:val="bullet"/>
      <w:lvlText w:val="❏"/>
      <w:lvlJc w:val="left"/>
      <w:pPr>
        <w:ind w:left="720" w:hanging="360"/>
      </w:pPr>
      <w:rPr>
        <w:rFonts w:ascii="Arial" w:hAnsi="Arial" w:eastAsia="Arial" w:cs="Arial"/>
        <w:color w:val="333333"/>
        <w:sz w:val="21"/>
        <w:szCs w:val="21"/>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0">
    <w:nsid w:val="4D4DC07F"/>
    <w:multiLevelType w:val="multilevel"/>
    <w:tmpl w:val="4D4DC07F"/>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1">
    <w:nsid w:val="59ADCABA"/>
    <w:multiLevelType w:val="multilevel"/>
    <w:tmpl w:val="59ADCABA"/>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2">
    <w:nsid w:val="5A241D34"/>
    <w:multiLevelType w:val="multilevel"/>
    <w:tmpl w:val="5A241D34"/>
    <w:lvl w:ilvl="0" w:tentative="0">
      <w:start w:val="1"/>
      <w:numFmt w:val="bullet"/>
      <w:lvlText w:val="❏"/>
      <w:lvlJc w:val="left"/>
      <w:pPr>
        <w:ind w:left="720" w:hanging="360"/>
      </w:pPr>
      <w:rPr>
        <w:rFonts w:ascii="Arial" w:hAnsi="Arial" w:eastAsia="Arial" w:cs="Arial"/>
        <w:color w:val="333333"/>
        <w:sz w:val="21"/>
        <w:szCs w:val="21"/>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3">
    <w:nsid w:val="72183CF9"/>
    <w:multiLevelType w:val="multilevel"/>
    <w:tmpl w:val="72183CF9"/>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5"/>
  </w:num>
  <w:num w:numId="2">
    <w:abstractNumId w:val="4"/>
  </w:num>
  <w:num w:numId="3">
    <w:abstractNumId w:val="11"/>
  </w:num>
  <w:num w:numId="4">
    <w:abstractNumId w:val="2"/>
  </w:num>
  <w:num w:numId="5">
    <w:abstractNumId w:val="1"/>
  </w:num>
  <w:num w:numId="6">
    <w:abstractNumId w:val="7"/>
  </w:num>
  <w:num w:numId="7">
    <w:abstractNumId w:val="8"/>
  </w:num>
  <w:num w:numId="8">
    <w:abstractNumId w:val="13"/>
  </w:num>
  <w:num w:numId="9">
    <w:abstractNumId w:val="6"/>
  </w:num>
  <w:num w:numId="10">
    <w:abstractNumId w:val="0"/>
  </w:num>
  <w:num w:numId="11">
    <w:abstractNumId w:val="9"/>
  </w:num>
  <w:num w:numId="12">
    <w:abstractNumId w:val="12"/>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6688547D"/>
  </w:rsids>
  <m:mathPr>
    <m:brkBin m:val="before"/>
    <m:brkBinSub m:val="--"/>
    <m:smallFrac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pageBreakBefore w:val="0"/>
      <w:spacing w:before="400" w:after="120"/>
    </w:pPr>
    <w:rPr>
      <w:sz w:val="40"/>
      <w:szCs w:val="40"/>
    </w:rPr>
  </w:style>
  <w:style w:type="paragraph" w:styleId="3">
    <w:name w:val="heading 2"/>
    <w:basedOn w:val="1"/>
    <w:next w:val="1"/>
    <w:uiPriority w:val="0"/>
    <w:pPr>
      <w:pageBreakBefore w:val="0"/>
      <w:spacing w:before="360" w:after="120"/>
    </w:pPr>
    <w:rPr>
      <w:sz w:val="32"/>
      <w:szCs w:val="32"/>
    </w:rPr>
  </w:style>
  <w:style w:type="paragraph" w:styleId="4">
    <w:name w:val="heading 3"/>
    <w:basedOn w:val="1"/>
    <w:next w:val="1"/>
    <w:uiPriority w:val="0"/>
    <w:pPr>
      <w:pageBreakBefore w:val="0"/>
      <w:spacing w:before="320" w:after="80"/>
    </w:pPr>
    <w:rPr>
      <w:color w:val="434343"/>
      <w:sz w:val="28"/>
      <w:szCs w:val="28"/>
    </w:rPr>
  </w:style>
  <w:style w:type="paragraph" w:styleId="5">
    <w:name w:val="heading 4"/>
    <w:basedOn w:val="1"/>
    <w:next w:val="1"/>
    <w:uiPriority w:val="0"/>
    <w:pPr>
      <w:pageBreakBefore w:val="0"/>
      <w:spacing w:before="280" w:after="80"/>
    </w:pPr>
    <w:rPr>
      <w:color w:val="666666"/>
      <w:sz w:val="24"/>
      <w:szCs w:val="24"/>
    </w:rPr>
  </w:style>
  <w:style w:type="paragraph" w:styleId="6">
    <w:name w:val="heading 5"/>
    <w:basedOn w:val="1"/>
    <w:next w:val="1"/>
    <w:uiPriority w:val="0"/>
    <w:pPr>
      <w:pageBreakBefore w:val="0"/>
      <w:spacing w:before="240" w:after="80"/>
    </w:pPr>
    <w:rPr>
      <w:color w:val="666666"/>
      <w:sz w:val="22"/>
      <w:szCs w:val="22"/>
    </w:rPr>
  </w:style>
  <w:style w:type="paragraph" w:styleId="7">
    <w:name w:val="heading 6"/>
    <w:basedOn w:val="1"/>
    <w:next w:val="1"/>
    <w:uiPriority w:val="0"/>
    <w:pPr>
      <w:pageBreakBefore w:val="0"/>
      <w:spacing w:before="240" w:after="80"/>
    </w:pPr>
    <w:rPr>
      <w:color w:val="666666"/>
      <w:sz w:val="22"/>
      <w:szCs w:val="22"/>
    </w:rPr>
  </w:style>
  <w:style w:type="character" w:default="1" w:styleId="8">
    <w:name w:val="Default Paragraph Font"/>
    <w:uiPriority w:val="0"/>
  </w:style>
  <w:style w:type="table" w:default="1" w:styleId="9">
    <w:name w:val="Normal Table"/>
    <w:uiPriority w:val="0"/>
    <w:tblPr>
      <w:tblCellMar>
        <w:top w:w="0" w:type="dxa"/>
        <w:left w:w="108" w:type="dxa"/>
        <w:bottom w:w="0" w:type="dxa"/>
        <w:right w:w="108" w:type="dxa"/>
      </w:tblCellMar>
    </w:tblPr>
  </w:style>
  <w:style w:type="paragraph" w:styleId="10">
    <w:name w:val="Subtitle"/>
    <w:basedOn w:val="1"/>
    <w:next w:val="1"/>
    <w:uiPriority w:val="0"/>
    <w:pPr>
      <w:pageBreakBefore w:val="0"/>
      <w:spacing w:before="0" w:after="320"/>
    </w:pPr>
    <w:rPr>
      <w:rFonts w:ascii="Arial" w:hAnsi="Arial" w:eastAsia="Arial" w:cs="Arial"/>
      <w:color w:val="666666"/>
      <w:sz w:val="30"/>
      <w:szCs w:val="30"/>
    </w:rPr>
  </w:style>
  <w:style w:type="paragraph" w:styleId="11">
    <w:name w:val="Title"/>
    <w:basedOn w:val="1"/>
    <w:next w:val="1"/>
    <w:uiPriority w:val="0"/>
    <w:pPr>
      <w:pageBreakBefore w:val="0"/>
      <w:spacing w:before="0" w:after="60"/>
    </w:pPr>
    <w:rPr>
      <w:sz w:val="52"/>
      <w:szCs w:val="52"/>
    </w:rPr>
  </w:style>
  <w:style w:type="table" w:customStyle="1" w:styleId="12">
    <w:name w:val="TableNormal"/>
    <w:uiPriority w:val="0"/>
    <w:tblPr>
      <w:tblCellMar>
        <w:top w:w="100" w:type="dxa"/>
        <w:left w:w="100" w:type="dxa"/>
        <w:bottom w:w="100" w:type="dxa"/>
        <w:right w:w="100" w:type="dxa"/>
      </w:tblCellMar>
    </w:tblPr>
  </w:style>
  <w:style w:type="table" w:customStyle="1" w:styleId="13">
    <w:name w:val="_Style 10"/>
    <w:basedOn w:val="12"/>
    <w:uiPriority w:val="0"/>
  </w:style>
  <w:style w:type="table" w:customStyle="1" w:styleId="14">
    <w:name w:val="_Style 11"/>
    <w:basedOn w:val="12"/>
    <w:uiPriority w:val="0"/>
  </w:style>
</w:styles>
</file>

<file path=word/_rels/document.xml.rels><?xml version='1.0' encoding='UTF-8'?>
<Relationships xmlns="http://schemas.openxmlformats.org/package/2006/relationships">
  <Relationship Id="rId6" Type="http://schemas.openxmlformats.org/officeDocument/2006/relationships/numbering" Target="numbering.xml"/>
  <Relationship Id="rId1" Type="http://schemas.openxmlformats.org/officeDocument/2006/relationships/styles" Target="styles.xml"/>
</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docProps/app.xml><?xml version="1.0" encoding="utf-8"?>
<Properties xmlns="http://schemas.openxmlformats.org/officeDocument/2006/extended-properties" xmlns:vt="http://schemas.openxmlformats.org/officeDocument/2006/docPropsVTypes">
  <Pages>4</Pages>
  <TotalTime>0</TotalTime>
  <ScaleCrop>false</ScaleCrop>
  <LinksUpToDate>false</LinksUpToDate>
  <Application>WPS Office_12.2.0.23155_F1E327BC-269C-435d-A152-05C5408002CA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2026-03-03T06:37:31Z</dcterms:created>
  <dc:creator>ashvini</dc:creator>
  <cp:lastModifiedBy>Ashvini chelani</cp:lastModifiedBy>
  <dcterms:modified xsi:type="dcterms:W3CDTF">2026-03-03T06:37:42Z</dcterms:modified>
</cp:coreProperties>
</file>